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176C6" w14:textId="77777777" w:rsidR="00E50715" w:rsidRPr="00237EF4" w:rsidRDefault="00E50715" w:rsidP="00237EF4">
      <w:pPr>
        <w:suppressAutoHyphens/>
        <w:spacing w:after="0" w:line="240" w:lineRule="auto"/>
        <w:jc w:val="both"/>
        <w:rPr>
          <w:rFonts w:ascii="Verdana" w:hAnsi="Verdana"/>
          <w:b/>
          <w:color w:val="000000"/>
          <w:sz w:val="32"/>
        </w:rPr>
      </w:pPr>
      <w:bookmarkStart w:id="0" w:name="Top_of_t2_htm"/>
      <w:r w:rsidRPr="00237EF4">
        <w:rPr>
          <w:rFonts w:ascii="Verdana" w:hAnsi="Verdana"/>
          <w:b/>
          <w:color w:val="000000"/>
          <w:sz w:val="32"/>
        </w:rPr>
        <w:t>Delenda Est</w:t>
      </w:r>
      <w:bookmarkEnd w:id="0"/>
    </w:p>
    <w:p w14:paraId="2F34455E" w14:textId="77777777" w:rsidR="00855A93" w:rsidRPr="00237EF4" w:rsidRDefault="00855A93" w:rsidP="00237EF4">
      <w:pPr>
        <w:suppressAutoHyphens/>
        <w:spacing w:after="0" w:line="240" w:lineRule="auto"/>
        <w:jc w:val="both"/>
        <w:rPr>
          <w:rFonts w:ascii="Verdana" w:hAnsi="Verdana"/>
          <w:bCs/>
          <w:color w:val="000000"/>
          <w:sz w:val="24"/>
        </w:rPr>
      </w:pPr>
      <w:r w:rsidRPr="00237EF4">
        <w:rPr>
          <w:rFonts w:ascii="Verdana" w:hAnsi="Verdana"/>
          <w:bCs/>
          <w:color w:val="000000"/>
          <w:sz w:val="24"/>
        </w:rPr>
        <w:t>Poul Anderson</w:t>
      </w:r>
    </w:p>
    <w:p w14:paraId="35C29C8A" w14:textId="77777777" w:rsidR="00855A93" w:rsidRPr="00237EF4" w:rsidRDefault="00855A93" w:rsidP="00237EF4">
      <w:pPr>
        <w:suppressAutoHyphens/>
        <w:spacing w:after="0" w:line="240" w:lineRule="auto"/>
        <w:ind w:firstLine="283"/>
        <w:jc w:val="both"/>
        <w:rPr>
          <w:rFonts w:ascii="Verdana" w:hAnsi="Verdana"/>
          <w:color w:val="000000"/>
          <w:sz w:val="20"/>
        </w:rPr>
      </w:pPr>
    </w:p>
    <w:p w14:paraId="2B5FE47C" w14:textId="48DBDD39"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w:t>
      </w:r>
      <w:r w:rsidRPr="00237EF4">
        <w:rPr>
          <w:rStyle w:val="2Text"/>
          <w:rFonts w:ascii="Verdana" w:hAnsi="Verdana"/>
          <w:color w:val="000000"/>
          <w:sz w:val="20"/>
        </w:rPr>
        <w:t>HE HUNTING IS GOOD IN EUROPE</w:t>
      </w:r>
      <w:r w:rsidRPr="00237EF4">
        <w:rPr>
          <w:rStyle w:val="5Text"/>
          <w:rFonts w:ascii="Verdana" w:hAnsi="Verdana"/>
          <w:color w:val="000000"/>
          <w:sz w:val="20"/>
        </w:rPr>
        <w:t xml:space="preserve"> </w:t>
      </w:r>
      <w:r w:rsidRPr="00237EF4">
        <w:rPr>
          <w:rFonts w:ascii="Verdana" w:hAnsi="Verdana"/>
          <w:color w:val="000000"/>
          <w:sz w:val="20"/>
        </w:rPr>
        <w:t>twenty thousand years ago, and the winter sports are unexcelled anywhen. So the Time Patrol, always solicitous for its highly trained personnel, maintains a lodge in the Pleistocene Pyrenees.</w:t>
      </w:r>
    </w:p>
    <w:p w14:paraId="18CD2E8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Agent Unattached Manse Everard (American, mid-Twentieth</w:t>
      </w:r>
      <w:r w:rsidRPr="00237EF4">
        <w:rPr>
          <w:rStyle w:val="5Text"/>
          <w:rFonts w:ascii="Verdana" w:hAnsi="Verdana"/>
          <w:color w:val="000000"/>
          <w:sz w:val="20"/>
        </w:rPr>
        <w:t xml:space="preserve"> </w:t>
      </w:r>
      <w:r w:rsidRPr="00237EF4">
        <w:rPr>
          <w:rStyle w:val="1Text"/>
          <w:rFonts w:ascii="Verdana" w:hAnsi="Verdana"/>
          <w:color w:val="000000"/>
        </w:rPr>
        <w:t>A.D.</w:t>
      </w:r>
      <w:r w:rsidRPr="00237EF4">
        <w:rPr>
          <w:rFonts w:ascii="Verdana" w:hAnsi="Verdana"/>
          <w:color w:val="000000"/>
          <w:sz w:val="20"/>
        </w:rPr>
        <w:t>) stood on the glassed-in veranda and looked across ice-blue distances, toward the northern slopes where the mountains fell oil into woodland, marsh and tundra. He was a big man, fairly young, with heavy homely features that had once encountered a German rifle butt and never quite straightened out again, gray eyes, and a brown crew cut. He wore loose green trousers and tunic of Twenty-Third-Century insulsynth, boots handmade by a Nineteenth-Century French-Canadian, and smoked a foul old briar of indeterminate origin. There was a vague restlessness about him, and he ignored the noise from within, where half a dozen agents were drinking and talking and playing the piano.</w:t>
      </w:r>
    </w:p>
    <w:p w14:paraId="127DF35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 Cro-Magnon guide went by across the snow-covered yard, a tall handsome fellow dressed rather like an Eskimo (why had romance never credited paleolithic man with enough sense to wear jacket, pants, and footgear in a glacial period?), his face painted, one of the steel knives which had hired him at his belt. The Patrol could act quite freely, this far back in time; there was no danger of upsetting the past, for the metal would rust away and the strangers be forgotten in a few centuries. The main nuisance was that female agents from the more libertine periods were always having affairs with the native hunters.</w:t>
      </w:r>
    </w:p>
    <w:p w14:paraId="04EC25D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Piet van Sarawak (Dutch-Indonesian-Venusian, early Twenty-Fourth</w:t>
      </w:r>
      <w:r w:rsidRPr="00237EF4">
        <w:rPr>
          <w:rStyle w:val="5Text"/>
          <w:rFonts w:ascii="Verdana" w:hAnsi="Verdana"/>
          <w:color w:val="000000"/>
          <w:sz w:val="20"/>
        </w:rPr>
        <w:t xml:space="preserve"> </w:t>
      </w:r>
      <w:r w:rsidRPr="00237EF4">
        <w:rPr>
          <w:rStyle w:val="1Text"/>
          <w:rFonts w:ascii="Verdana" w:hAnsi="Verdana"/>
          <w:color w:val="000000"/>
        </w:rPr>
        <w:t>A.D.</w:t>
      </w:r>
      <w:r w:rsidRPr="00237EF4">
        <w:rPr>
          <w:rFonts w:ascii="Verdana" w:hAnsi="Verdana"/>
          <w:color w:val="000000"/>
          <w:sz w:val="20"/>
        </w:rPr>
        <w:t>), a slim dark young man with good looks and a smooth technique that gave the guides some stiff competition, joined Everard, and they stood for a moment in companionable silence. He was also Unattached, on call to help out in any milieu, and had worked with the American before. They had taken their vacation together.</w:t>
      </w:r>
    </w:p>
    <w:p w14:paraId="7274AAE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He spoke first, in Temporal, the synthetic language of the Patrol. “I hear they’ve spotted a few mammoth near Toulouse.” The city would not be built for a long time, but habit was powerful.</w:t>
      </w:r>
    </w:p>
    <w:p w14:paraId="00CC6AA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“I’ve got one,” said Everard impatiently. “I’ve also been skiing and mountain climbing and watched the native dances.”</w:t>
      </w:r>
    </w:p>
    <w:p w14:paraId="3D247EA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Van Sarawak nodded, took out a cigaret, and puffed it into lighting. The bones stood out in his lean brown face as he sucked in the smoke. “A pleasant interlude,” he agreed, “but after a time the outdoor life begins to pall.”</w:t>
      </w:r>
    </w:p>
    <w:p w14:paraId="3C1CB64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There were still two weeks of their furlough left. In theory, since he could return almost to the moment of departure, an agent could take indefinite vacations; but actually he was supposed to devote a certain percentage of his probable lifetime to the job. (They never told you when you were scheduled to die—it wouldn’t have been certain anyhow, time being mutable. One perquisite of an agent’s office was the longevity treatment of the Daneelians, ca. one million</w:t>
      </w:r>
      <w:r w:rsidRPr="00237EF4">
        <w:rPr>
          <w:rStyle w:val="5Text"/>
          <w:rFonts w:ascii="Verdana" w:hAnsi="Verdana"/>
          <w:color w:val="000000"/>
          <w:sz w:val="20"/>
        </w:rPr>
        <w:t xml:space="preserve"> </w:t>
      </w:r>
      <w:r w:rsidRPr="00237EF4">
        <w:rPr>
          <w:rStyle w:val="1Text"/>
          <w:rFonts w:ascii="Verdana" w:hAnsi="Verdana"/>
          <w:color w:val="000000"/>
        </w:rPr>
        <w:t>A.D.</w:t>
      </w:r>
      <w:r w:rsidRPr="00237EF4">
        <w:rPr>
          <w:rFonts w:ascii="Verdana" w:hAnsi="Verdana"/>
          <w:color w:val="000000"/>
          <w:sz w:val="20"/>
        </w:rPr>
        <w:t>, the supermen who were the shadowy chiefs of the Patrol.)</w:t>
      </w:r>
    </w:p>
    <w:p w14:paraId="3489714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“What I would enjoy,” continued van Sarawak, “is some bright lights, music, girls who’ve never heard of time travel—”</w:t>
      </w:r>
    </w:p>
    <w:p w14:paraId="17CC509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“Done!” said Everard.</w:t>
      </w:r>
    </w:p>
    <w:p w14:paraId="143CA4D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“Augustan Rome?” asked the other eagerly. “I’ve never been there. I could get a hypno on language and customs here.”</w:t>
      </w:r>
    </w:p>
    <w:p w14:paraId="758CD33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shook his head. “It’s overrated. Unless we want to go ’way upstairs, the most glorious decadence available is right in my own milieu, say New York. If you know the right phone numbers, and I do.”</w:t>
      </w:r>
    </w:p>
    <w:p w14:paraId="368F387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Van Sarawak chuckled. “I know a few places in my own sector,” he replied, “but by and large, a pioneer society has little use for the finer arts of amusement. Very good, let’s be off to New York, in—when?”</w:t>
      </w:r>
    </w:p>
    <w:p w14:paraId="2F7657F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 xml:space="preserve">“1955. My public </w:t>
      </w:r>
      <w:r w:rsidRPr="00237EF4">
        <w:rPr>
          <w:rStyle w:val="0Text"/>
          <w:rFonts w:ascii="Verdana" w:hAnsi="Verdana"/>
          <w:color w:val="000000"/>
          <w:sz w:val="20"/>
        </w:rPr>
        <w:t>persona</w:t>
      </w:r>
      <w:r w:rsidRPr="00237EF4">
        <w:rPr>
          <w:rFonts w:ascii="Verdana" w:hAnsi="Verdana"/>
          <w:color w:val="000000"/>
          <w:sz w:val="20"/>
        </w:rPr>
        <w:t xml:space="preserve"> is established there already.”</w:t>
      </w:r>
    </w:p>
    <w:p w14:paraId="6A1A838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They grinned at each other and went off to pack. Everard had foresightedly brought along some mid-Twentieth garments in his friend’s size.</w:t>
      </w:r>
    </w:p>
    <w:p w14:paraId="16351DED"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lastRenderedPageBreak/>
        <w:t>Throwing clothes and razor into a small handbag, the American wondered if he could keep up with van Sarawak. He had never been a high-powered roisterer, and would hardly have known how to buckle a swash anywhere in space-time.</w:t>
      </w:r>
    </w:p>
    <w:p w14:paraId="0EC9C9F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 good book, a bull session, a case of beer, that was about his speed. But even the soberest of men must kick over the traces occasionally.</w:t>
      </w:r>
    </w:p>
    <w:p w14:paraId="6E54E8E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 xml:space="preserve">Briefly, he reflected on all he had seen and done. Sometimes it left him with a dreamlike feeling—that it should have happened to </w:t>
      </w:r>
      <w:r w:rsidRPr="00237EF4">
        <w:rPr>
          <w:rStyle w:val="0Text"/>
          <w:rFonts w:ascii="Verdana" w:hAnsi="Verdana"/>
          <w:color w:val="000000"/>
          <w:sz w:val="20"/>
        </w:rPr>
        <w:t>him,</w:t>
      </w:r>
      <w:r w:rsidRPr="00237EF4">
        <w:rPr>
          <w:rFonts w:ascii="Verdana" w:hAnsi="Verdana"/>
          <w:color w:val="000000"/>
          <w:sz w:val="20"/>
        </w:rPr>
        <w:t xml:space="preserve"> plain Manse Everard, engineer and ex-soldier; that his ostensible few months’ work for the Engineering Studies Company should only have been a blind for a total of years’ wandering through time.</w:t>
      </w:r>
    </w:p>
    <w:p w14:paraId="4A77FBA0"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Travel into the past involves an infinite discontinuity; it was the discovery of such a principle which made the travel possible in 19352</w:t>
      </w:r>
      <w:r w:rsidRPr="00237EF4">
        <w:rPr>
          <w:rStyle w:val="5Text"/>
          <w:rFonts w:ascii="Verdana" w:hAnsi="Verdana"/>
          <w:color w:val="000000"/>
          <w:sz w:val="20"/>
        </w:rPr>
        <w:t xml:space="preserve"> </w:t>
      </w:r>
      <w:r w:rsidRPr="00237EF4">
        <w:rPr>
          <w:rStyle w:val="2Text"/>
          <w:rFonts w:ascii="Verdana" w:hAnsi="Verdana"/>
          <w:color w:val="000000"/>
          <w:sz w:val="20"/>
        </w:rPr>
        <w:t>A.D.</w:t>
      </w:r>
      <w:r w:rsidRPr="00237EF4">
        <w:rPr>
          <w:rStyle w:val="5Text"/>
          <w:rFonts w:ascii="Verdana" w:hAnsi="Verdana"/>
          <w:color w:val="000000"/>
          <w:sz w:val="20"/>
        </w:rPr>
        <w:t xml:space="preserve"> </w:t>
      </w:r>
      <w:r w:rsidRPr="00237EF4">
        <w:rPr>
          <w:rFonts w:ascii="Verdana" w:hAnsi="Verdana"/>
          <w:color w:val="000000"/>
          <w:sz w:val="20"/>
        </w:rPr>
        <w:t xml:space="preserve">But that same discontinuity in the conservation-of-energy law permitted altering history. Not very easily; there were too many factors, the plenum tended to “return” to its “original” shape. But it could be done, and the man who changed the past which had produced him, though unaffected himself, wiped out the entire future. It had never even </w:t>
      </w:r>
      <w:r w:rsidRPr="00237EF4">
        <w:rPr>
          <w:rStyle w:val="0Text"/>
          <w:rFonts w:ascii="Verdana" w:hAnsi="Verdana"/>
          <w:color w:val="000000"/>
          <w:sz w:val="20"/>
        </w:rPr>
        <w:t>been;</w:t>
      </w:r>
      <w:r w:rsidRPr="00237EF4">
        <w:rPr>
          <w:rFonts w:ascii="Verdana" w:hAnsi="Verdana"/>
          <w:color w:val="000000"/>
          <w:sz w:val="20"/>
        </w:rPr>
        <w:t xml:space="preserve"> something else existed, another train of events. To protect themselves, the Daneelians had recruited the Patrol from all ages, a giant secret organization to police the time lanes. It gave assistance to legitimate traders, scientists, and tourists—that was its main function in practice; but always there was the watching for signs which meant that some mad or ambitious or careless traveler was tampering with a key event in space-time.</w:t>
      </w:r>
    </w:p>
    <w:p w14:paraId="77FCFFF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If it ever happened, if anyone ever got away with it . . . The room was comfortably heated, but Everard shivered. He and all his world would vanish, would not have existed at all. Language and logic broke down in the face of the paradox.</w:t>
      </w:r>
    </w:p>
    <w:p w14:paraId="3FF4949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He dismissed the thought and went to join Piet van Sarawak.</w:t>
      </w:r>
    </w:p>
    <w:p w14:paraId="24F4B05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Their little two-place scooter was waiting in the garage. It looked vaguely like a motorcycle mounted on skids, and an antigravity unit made it capable of flight. But the controls could be set for any place on Earth and any moment of time.</w:t>
      </w:r>
    </w:p>
    <w:p w14:paraId="5A1D7A0E" w14:textId="77777777" w:rsidR="00E50715" w:rsidRPr="00237EF4" w:rsidRDefault="00E50715" w:rsidP="00237EF4">
      <w:pPr>
        <w:suppressAutoHyphens/>
        <w:spacing w:after="0" w:line="240" w:lineRule="auto"/>
        <w:ind w:firstLine="283"/>
        <w:jc w:val="both"/>
        <w:rPr>
          <w:rFonts w:ascii="Verdana" w:hAnsi="Verdana"/>
          <w:color w:val="000000"/>
          <w:sz w:val="20"/>
        </w:rPr>
      </w:pPr>
    </w:p>
    <w:p w14:paraId="7AE10516" w14:textId="77777777" w:rsidR="007D0216" w:rsidRPr="00237EF4" w:rsidRDefault="007D0216" w:rsidP="007D0216">
      <w:pPr>
        <w:suppressAutoHyphens/>
        <w:spacing w:after="0" w:line="240" w:lineRule="auto"/>
        <w:ind w:firstLine="283"/>
        <w:jc w:val="both"/>
        <w:rPr>
          <w:rFonts w:ascii="Verdana" w:hAnsi="Verdana"/>
          <w:color w:val="000000"/>
          <w:sz w:val="20"/>
          <w:lang w:val="fr-FR"/>
        </w:rPr>
      </w:pPr>
      <w:r w:rsidRPr="00237EF4">
        <w:rPr>
          <w:rFonts w:ascii="Verdana" w:hAnsi="Verdana"/>
          <w:color w:val="000000"/>
          <w:sz w:val="20"/>
          <w:lang w:val="fr-FR"/>
        </w:rPr>
        <w:t>“Auprès de ma blonde</w:t>
      </w:r>
    </w:p>
    <w:p w14:paraId="258D09CA" w14:textId="77777777" w:rsidR="007D0216" w:rsidRPr="00237EF4" w:rsidRDefault="007D0216" w:rsidP="007D0216">
      <w:pPr>
        <w:suppressAutoHyphens/>
        <w:spacing w:after="0" w:line="240" w:lineRule="auto"/>
        <w:ind w:firstLine="283"/>
        <w:jc w:val="both"/>
        <w:rPr>
          <w:rFonts w:ascii="Verdana" w:hAnsi="Verdana"/>
          <w:color w:val="000000"/>
          <w:sz w:val="20"/>
          <w:lang w:val="fr-FR"/>
        </w:rPr>
      </w:pPr>
      <w:r w:rsidRPr="00237EF4">
        <w:rPr>
          <w:rFonts w:ascii="Verdana" w:hAnsi="Verdana"/>
          <w:color w:val="000000"/>
          <w:sz w:val="20"/>
          <w:lang w:val="fr-FR"/>
        </w:rPr>
        <w:t>Quilfait bon, fait bon, fait bon,</w:t>
      </w:r>
    </w:p>
    <w:p w14:paraId="2EBD5A55" w14:textId="77777777" w:rsidR="007D0216" w:rsidRPr="00237EF4" w:rsidRDefault="007D0216" w:rsidP="007D0216">
      <w:pPr>
        <w:suppressAutoHyphens/>
        <w:spacing w:after="0" w:line="240" w:lineRule="auto"/>
        <w:ind w:firstLine="283"/>
        <w:jc w:val="both"/>
        <w:rPr>
          <w:rFonts w:ascii="Verdana" w:hAnsi="Verdana"/>
          <w:color w:val="000000"/>
          <w:sz w:val="20"/>
          <w:lang w:val="fr-FR"/>
        </w:rPr>
      </w:pPr>
      <w:r w:rsidRPr="00237EF4">
        <w:rPr>
          <w:rFonts w:ascii="Verdana" w:hAnsi="Verdana"/>
          <w:color w:val="000000"/>
          <w:sz w:val="20"/>
          <w:lang w:val="fr-FR"/>
        </w:rPr>
        <w:t>Auprès de ma blonde</w:t>
      </w:r>
    </w:p>
    <w:p w14:paraId="38EDF715" w14:textId="313F4173" w:rsidR="00CF223D" w:rsidRDefault="007D0216" w:rsidP="007D0216">
      <w:pPr>
        <w:suppressAutoHyphens/>
        <w:spacing w:after="0" w:line="240" w:lineRule="auto"/>
        <w:ind w:firstLine="283"/>
        <w:jc w:val="both"/>
        <w:rPr>
          <w:rFonts w:ascii="Verdana" w:hAnsi="Verdana"/>
          <w:color w:val="000000"/>
          <w:sz w:val="20"/>
          <w:lang w:val="fr-FR"/>
        </w:rPr>
      </w:pPr>
      <w:r w:rsidRPr="00237EF4">
        <w:rPr>
          <w:rFonts w:ascii="Verdana" w:hAnsi="Verdana"/>
          <w:color w:val="000000"/>
          <w:sz w:val="20"/>
          <w:lang w:val="fr-FR"/>
        </w:rPr>
        <w:t>Quit fait bon dormer!”</w:t>
      </w:r>
    </w:p>
    <w:p w14:paraId="0810783A" w14:textId="77777777" w:rsidR="007D0216" w:rsidRPr="00237EF4" w:rsidRDefault="007D0216" w:rsidP="00237EF4">
      <w:pPr>
        <w:suppressAutoHyphens/>
        <w:spacing w:after="0" w:line="240" w:lineRule="auto"/>
        <w:ind w:firstLine="283"/>
        <w:jc w:val="both"/>
        <w:rPr>
          <w:rFonts w:ascii="Verdana" w:hAnsi="Verdana"/>
          <w:color w:val="000000"/>
          <w:sz w:val="20"/>
          <w:lang w:val="fr-FR"/>
        </w:rPr>
      </w:pPr>
    </w:p>
    <w:p w14:paraId="2675258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Van Sarawak sang it aloud, his breath steaming from him in the frosty air, as he hopped onto the rear saddle. Everard laughed. “Down, boy!”</w:t>
      </w:r>
    </w:p>
    <w:p w14:paraId="772EA22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“Oh, come now,” warbled the younger man. “It is a beautiful continuum, a gay and gorgeous cosmos. Hurry up this machine.” Everard was not so sure; he had seen enough human misery in all the ages. You got case-hardened after a while, but down underneath, when a peasant stared at you with sick brutalized eyes, or a soldier screamed with a pike through him, or a city went up in radioactive flame, something wept. He could understand the fanatics who had tried to write a new history. It was only that their work was so unlikely to make anything better . . .</w:t>
      </w:r>
    </w:p>
    <w:p w14:paraId="530FD61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He set the controls for the Engineering Studies warehouse, a good confidential place to emerge. Thereafter they’d go to his apartment, and then the fun could start.</w:t>
      </w:r>
    </w:p>
    <w:p w14:paraId="2195DA7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 trust you’ve said goodby to all your lady friends here,” he murmured.</w:t>
      </w:r>
    </w:p>
    <w:p w14:paraId="0CEC0A50"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“Oh, most gallantly, I assure you,” answered van Sarawak. “Come along there. You’re as slow as molasses on Pluto. For your information, this vehicle does not have to be rowed home.”</w:t>
      </w:r>
    </w:p>
    <w:p w14:paraId="5654602D"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shrugged and threw the main switch. The garage blinked out of sight. But the warehouse did not appear around them.</w:t>
      </w:r>
    </w:p>
    <w:p w14:paraId="7DFA724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For a moment, pure shock held them unstirring.</w:t>
      </w:r>
    </w:p>
    <w:p w14:paraId="0BFE855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scene registered in bits and pieces. They had materialized a few inches above ground level—only later did Everard think what would have happened if they’d come out in a solid object—and hit the pavement with a teeth-rattling bump. They were in some kind of square, a fountain jetting nearby. Around it, streets led oft between buildings six to ten stories high, concrete, wildly painted and ornamented. There were automobiles, big clumsy-looking things of no recognizable type, and a crowd of people.</w:t>
      </w:r>
    </w:p>
    <w:p w14:paraId="3E4DAD4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 xml:space="preserve">“Ye </w:t>
      </w:r>
      <w:r w:rsidRPr="00237EF4">
        <w:rPr>
          <w:rStyle w:val="0Text"/>
          <w:rFonts w:ascii="Verdana" w:hAnsi="Verdana"/>
          <w:color w:val="000000"/>
          <w:sz w:val="20"/>
        </w:rPr>
        <w:t>gods!”</w:t>
      </w:r>
      <w:r w:rsidRPr="00237EF4">
        <w:rPr>
          <w:rFonts w:ascii="Verdana" w:hAnsi="Verdana"/>
          <w:color w:val="000000"/>
          <w:sz w:val="20"/>
        </w:rPr>
        <w:t xml:space="preserve"> Everard glared at the meters. The scooter had landed them in lower Manhattan, 23 October 1955, at 11:30</w:t>
      </w:r>
      <w:r w:rsidRPr="00237EF4">
        <w:rPr>
          <w:rStyle w:val="5Text"/>
          <w:rFonts w:ascii="Verdana" w:hAnsi="Verdana"/>
          <w:color w:val="000000"/>
          <w:sz w:val="20"/>
        </w:rPr>
        <w:t xml:space="preserve"> </w:t>
      </w:r>
      <w:r w:rsidRPr="00237EF4">
        <w:rPr>
          <w:rStyle w:val="1Text"/>
          <w:rFonts w:ascii="Verdana" w:hAnsi="Verdana"/>
          <w:color w:val="000000"/>
        </w:rPr>
        <w:t>A.M.</w:t>
      </w:r>
      <w:r w:rsidRPr="00237EF4">
        <w:rPr>
          <w:rStyle w:val="5Text"/>
          <w:rFonts w:ascii="Verdana" w:hAnsi="Verdana"/>
          <w:color w:val="000000"/>
          <w:sz w:val="20"/>
        </w:rPr>
        <w:t xml:space="preserve"> </w:t>
      </w:r>
      <w:r w:rsidRPr="00237EF4">
        <w:rPr>
          <w:rFonts w:ascii="Verdana" w:hAnsi="Verdana"/>
          <w:color w:val="000000"/>
          <w:sz w:val="20"/>
        </w:rPr>
        <w:t xml:space="preserve">There was a blustery wind carrying dust and </w:t>
      </w:r>
      <w:r w:rsidRPr="00237EF4">
        <w:rPr>
          <w:rFonts w:ascii="Verdana" w:hAnsi="Verdana"/>
          <w:color w:val="000000"/>
          <w:sz w:val="20"/>
        </w:rPr>
        <w:lastRenderedPageBreak/>
        <w:t>grime, the smell of chimneys, and—Van Sarawak’s sonic stunner jumped into his fist. The crowd was milling away from them, shouting in some babble they couldn’t understand. It was a mixed lot: tall fair roundheads, with a great deal of red hair; a number of Amerinds; half-breeds in all combinations. The men wore loose colorful blouses, tartan kilts, a sort of Scotch bonnet, shoes and high stockings. Their hair was long and many favored drooping mustaches. The women had full ankle-length skirts and hair coiled under hooded cloaks. Both sexes went in for jewelry, massive bracelets and necklaces.</w:t>
      </w:r>
    </w:p>
    <w:p w14:paraId="44FD346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“What happened?” whispered the Venusian. “Where are we?”</w:t>
      </w:r>
    </w:p>
    <w:p w14:paraId="40CFB1A0"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sat rigid. His mind clicked over, whirling through all the eras he had known or read about. Industrial culture—those looked like steam cars, but why the sharp prows and figureheads?—coal-burning—post-nuclear Reconstruction? No, they hadn’t worn kilts then, and they still spoke English—</w:t>
      </w:r>
    </w:p>
    <w:p w14:paraId="7ADE240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It didn’t fit. There was no such milieu recorded!</w:t>
      </w:r>
    </w:p>
    <w:p w14:paraId="3719501A"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“We’re getting out of here!”</w:t>
      </w:r>
    </w:p>
    <w:p w14:paraId="6122BF6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His hands were on the controls when the big man jumped him. They went over on the pavement in a rage of fists and feet. Van</w:t>
      </w:r>
    </w:p>
    <w:p w14:paraId="0D15909D"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Sarawak fired and sent someone else down unconscious; then he was seized from behind. The mob piled on top of them both, and things became hazy.</w:t>
      </w:r>
    </w:p>
    <w:p w14:paraId="0F59815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had a confused impression of men in shining coppery breastplates and helmets, who shoved a billy-swinging way through the riot. He was fished out and supported while handcuffs were snapped on his wrists. Then he and van Sarawak were searched and hustled off to a big vehicle. The Black Maria is much the same in all times.</w:t>
      </w:r>
    </w:p>
    <w:p w14:paraId="77C4E50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He didn’t come out of it till they were in a damp and chilly cell with an iron-barred door.</w:t>
      </w:r>
    </w:p>
    <w:p w14:paraId="57938E1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“Name of a flame!” The Venusian slumped on a wooden cot and put his face in his hands.</w:t>
      </w:r>
    </w:p>
    <w:p w14:paraId="52BE0F7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stood at the door, looking out. All he could see was a narrow concrete hall and the cell across it. The map of Ireland stared cheerfully through those bars and called something unintelligible.</w:t>
      </w:r>
    </w:p>
    <w:p w14:paraId="60655580"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“What’s happened?” Van Sarawak’s slim body shuddered.</w:t>
      </w:r>
    </w:p>
    <w:p w14:paraId="2A8DEB9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 don’t know,” said Everard very slowly. “I just don’t know. That machine was supposed to be foolproof, but maybe we’re bigger fools than they allowed for.”</w:t>
      </w:r>
    </w:p>
    <w:p w14:paraId="2193BC6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“There’s no such place as this,” said van Sarawak desperately. “A dream?” He pinched himself and lifted a rueful smile. His lip was cut and swelling, and he had the start of a gorgeous shiner. “Logically, my friend, a pinch is no test of reality, but it has a certain reassuring effect.”</w:t>
      </w:r>
    </w:p>
    <w:p w14:paraId="3BAF65E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 wish it didn’t,” said Everard.</w:t>
      </w:r>
    </w:p>
    <w:p w14:paraId="52E5286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He grabbed the rails, and the chain between his wrists rattled thinly. “Could the controls have been off, in spite of everything? Is there any city, anywhen on Earth —because I’m damned sure this is Earth, at least—any city, however obscure, which was ever like this?”</w:t>
      </w:r>
    </w:p>
    <w:p w14:paraId="3C4B0CC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“Not to my knowledge,” whispered van Sarawak.</w:t>
      </w:r>
    </w:p>
    <w:p w14:paraId="2636B5B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hung onto his sanity and rallied all the mental training the Patrol had ever given him. That included total recall . . . and he had studied history, even the history of ages he had never seen, with a thoroughness that should have earned him several Ph.D.’s.</w:t>
      </w:r>
    </w:p>
    <w:p w14:paraId="1BE7066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“No,” he said at last. “Kilted brachycephalic whites, mixed up with Indians and using steam-driven automboiles, haven’t happened.”</w:t>
      </w:r>
    </w:p>
    <w:p w14:paraId="08EC6E3D"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“Coordinator Stantel V,” said van Sarawak faintly. “Thirty-eighth century. The Great Experimenter—colonies reproducing past societies—”</w:t>
      </w:r>
    </w:p>
    <w:p w14:paraId="714DDA1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“Not any like this,” said Everard.</w:t>
      </w:r>
    </w:p>
    <w:p w14:paraId="52B3E26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truth was growing in him like a cancer, and he would have traded his soul to know otherwise. It took all the will and strength he had to keep from screaming and bashing his brains out against the wall.</w:t>
      </w:r>
    </w:p>
    <w:p w14:paraId="5A0202B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“We’ll have to see,” he said in a fiat tone.</w:t>
      </w:r>
    </w:p>
    <w:p w14:paraId="1A2E997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 policeman—Everard supposed they were in the hands of the law—brought them a meal and tried to talk to them. Van Sarawak said the language sounded Celtic, but he couldn’t make out more than a few words. The meal wasn’t bad.</w:t>
      </w:r>
    </w:p>
    <w:p w14:paraId="08C16D0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lastRenderedPageBreak/>
        <w:t>Toward evening, they were led off to a washroom and got cleaned up under official guns. Everard studied the weapons: eight-shot revolvers and long-barreled rifles. The facilities and the firearms, as well as the smell, suggested a technology roughly equivalent to the 19th century. There were gas lights, and Everard noticed that the brackets were cast in an elaborate intertwined pattern of vines and snakes.</w:t>
      </w:r>
    </w:p>
    <w:p w14:paraId="7F806B5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On the way back, he spied a couple of signs on the walls. The script was obviously Semitic, but though van Sarawak had some knowledge of Hebrew through dealing with the Jewish colonies on Venus, he couldn’t read it.</w:t>
      </w:r>
    </w:p>
    <w:p w14:paraId="7CA426CD"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Locked in again, they saw the other prisoners led off to do their own washing—a surprisingly merry crowd of bums, toughs, and drunks. “Seems we get special treatment,” remarked van Sarawak.</w:t>
      </w:r>
    </w:p>
    <w:p w14:paraId="40717A1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“Hardly astonishing,” said Everard. “What would you do with total strangers who appeared out of nowhere and used unheard-of weapons?”</w:t>
      </w:r>
    </w:p>
    <w:p w14:paraId="5C65825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Van Sarawak’s face turned to him with an unaccustomed grimness. “Are you thinking what I am thinking?” he asked.</w:t>
      </w:r>
    </w:p>
    <w:p w14:paraId="3D4565F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“Probably.”</w:t>
      </w:r>
    </w:p>
    <w:p w14:paraId="2A64CCC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 xml:space="preserve">The Venusian’s mouth twisted, and horror rode his voice: “Another time line. Somebody </w:t>
      </w:r>
      <w:r w:rsidRPr="00237EF4">
        <w:rPr>
          <w:rStyle w:val="0Text"/>
          <w:rFonts w:ascii="Verdana" w:hAnsi="Verdana"/>
          <w:color w:val="000000"/>
          <w:sz w:val="20"/>
        </w:rPr>
        <w:t>has</w:t>
      </w:r>
      <w:r w:rsidRPr="00237EF4">
        <w:rPr>
          <w:rFonts w:ascii="Verdana" w:hAnsi="Verdana"/>
          <w:color w:val="000000"/>
          <w:sz w:val="20"/>
        </w:rPr>
        <w:t xml:space="preserve"> managed to change history.”</w:t>
      </w:r>
    </w:p>
    <w:p w14:paraId="7811D72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nodded. There was nothing else to do.</w:t>
      </w:r>
    </w:p>
    <w:p w14:paraId="5F779E40"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They spent an unhappy night. It would have been a boon to sleep, but the other cells were too noisy. Discipline seemed to be lax here. Also, there were bedbugs.</w:t>
      </w:r>
    </w:p>
    <w:p w14:paraId="0AFEE82D"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After a bleary breakfast, Everard and van Sarawak were allowed to wash again and shave. Then a ten-man guard marched them into an office and planted itself around the walls.</w:t>
      </w:r>
    </w:p>
    <w:p w14:paraId="701DC18A"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They sat down before a desk and waited. It was some time till the big wheels showed up. There were two: a white-haired, ruddy-cheeked man in cuirass and green tunic, presumably the chief of police; and a lean, hard-faced half-breed, grayhaired but black-mustached, wearing a blue tunic, a tam o’shanter, and insignia of rank—a golden bull’s head. He would have had a certain hawklike dignity had it not been for the skinny hairy legs beneath his kilt. He was followed by younger men, armed and uniformed, who took up their places behind him as he sat down.</w:t>
      </w:r>
    </w:p>
    <w:p w14:paraId="4096B80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leaned over and whispered: “The military, I’ll bet. We seem to be of interest.”</w:t>
      </w:r>
    </w:p>
    <w:p w14:paraId="711DD55A"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Van Sarawak nodded sickly.</w:t>
      </w:r>
    </w:p>
    <w:p w14:paraId="208ED97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police chief cleared his throat with conscious importance and said something to the—general? The latter turned impatiently and addressed himself to the prisoners. He barked his words out with a clarity that helped Everard get the phonemes, but with a manner that was not exactly reassuring.</w:t>
      </w:r>
    </w:p>
    <w:p w14:paraId="2339F9D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Somewhere along the line, communication would have to be established. Everard pointed to himself. “Manse Everard,” he said. Van Sarawak followed the lead and introduced himself similarly.</w:t>
      </w:r>
    </w:p>
    <w:p w14:paraId="02332CEA"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 xml:space="preserve">The general started and went into a huddle with the chief. Turning back, he snapped: </w:t>
      </w:r>
      <w:r w:rsidRPr="00237EF4">
        <w:rPr>
          <w:rStyle w:val="0Text"/>
          <w:rFonts w:ascii="Verdana" w:hAnsi="Verdana"/>
          <w:color w:val="000000"/>
          <w:sz w:val="20"/>
        </w:rPr>
        <w:t>“Yrn Cimberland?”</w:t>
      </w:r>
    </w:p>
    <w:p w14:paraId="004EC52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“No spikka da Inglees,” said Everard.</w:t>
      </w:r>
    </w:p>
    <w:p w14:paraId="68ED5EB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Style w:val="0Text"/>
          <w:rFonts w:ascii="Verdana" w:hAnsi="Verdana"/>
          <w:color w:val="000000"/>
          <w:sz w:val="20"/>
        </w:rPr>
        <w:t>“</w:t>
      </w:r>
      <w:r w:rsidRPr="00237EF4">
        <w:rPr>
          <w:rFonts w:ascii="Verdana" w:hAnsi="Verdana"/>
          <w:color w:val="000000"/>
          <w:sz w:val="20"/>
        </w:rPr>
        <w:t>Gothland? Svea? Nairobi Teutonach?”</w:t>
      </w:r>
    </w:p>
    <w:p w14:paraId="7556F67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“Those names—if they are names—they sound a little Germanic, don’t they?” muttered van Sarawak.</w:t>
      </w:r>
    </w:p>
    <w:p w14:paraId="24398C4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 xml:space="preserve">“So do our names, come to think of it,” answered Everard tautly. “Maybe they think we’re Germans.” To the general: </w:t>
      </w:r>
      <w:r w:rsidRPr="00237EF4">
        <w:rPr>
          <w:rStyle w:val="0Text"/>
          <w:rFonts w:ascii="Verdana" w:hAnsi="Verdana"/>
          <w:color w:val="000000"/>
          <w:sz w:val="20"/>
        </w:rPr>
        <w:t>“Sprechen Sie Deutsch?”</w:t>
      </w:r>
      <w:r w:rsidRPr="00237EF4">
        <w:rPr>
          <w:rFonts w:ascii="Verdana" w:hAnsi="Verdana"/>
          <w:color w:val="000000"/>
          <w:sz w:val="20"/>
        </w:rPr>
        <w:t xml:space="preserve"> Blankness rewarded him. “</w:t>
      </w:r>
      <w:r w:rsidRPr="00237EF4">
        <w:rPr>
          <w:rStyle w:val="0Text"/>
          <w:rFonts w:ascii="Verdana" w:hAnsi="Verdana"/>
          <w:color w:val="000000"/>
          <w:sz w:val="20"/>
        </w:rPr>
        <w:t>Taler ni svens? Niederlands? Donsk tunga? Parlez-vous franqais?</w:t>
      </w:r>
      <w:r w:rsidRPr="00237EF4">
        <w:rPr>
          <w:rFonts w:ascii="Verdana" w:hAnsi="Verdana"/>
          <w:color w:val="000000"/>
          <w:sz w:val="20"/>
        </w:rPr>
        <w:t xml:space="preserve"> Goddammit, g</w:t>
      </w:r>
      <w:r w:rsidRPr="00237EF4">
        <w:rPr>
          <w:rStyle w:val="0Text"/>
          <w:rFonts w:ascii="Verdana" w:hAnsi="Verdana"/>
          <w:color w:val="000000"/>
          <w:sz w:val="20"/>
        </w:rPr>
        <w:t>habla usted espanol?”</w:t>
      </w:r>
    </w:p>
    <w:p w14:paraId="4EC6FB8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police chief cleared his throat again and pointed to himself. “Cadwallader Mac Barca,” he said. The general hight Cynyth ap Ceorn.</w:t>
      </w:r>
    </w:p>
    <w:p w14:paraId="42AC0FF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“Celtic, all right,” said Everard. Sweat prickled under his arms. “But just to make sure—” He pointed inquiringly at a few other men, being rewarded with monickers like Hamilcar ap Angus, Asshur yr Cathlann, and Finn O’Carthia. “No . . . there’s a distinct Semitic element here too. That fits in with their alphabet—”</w:t>
      </w:r>
    </w:p>
    <w:p w14:paraId="5DED006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Van Sarawak’s mouth was dry. “Try Classical languages,” he urged harshly. “Maybe we can find out where this time went awry.”</w:t>
      </w:r>
    </w:p>
    <w:p w14:paraId="68350D1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Style w:val="0Text"/>
          <w:rFonts w:ascii="Verdana" w:hAnsi="Verdana"/>
          <w:color w:val="000000"/>
          <w:sz w:val="20"/>
        </w:rPr>
        <w:t>“Loquerisne latine?”</w:t>
      </w:r>
      <w:r w:rsidRPr="00237EF4">
        <w:rPr>
          <w:rFonts w:ascii="Verdana" w:hAnsi="Verdana"/>
          <w:color w:val="000000"/>
          <w:sz w:val="20"/>
        </w:rPr>
        <w:t xml:space="preserve"> That drew a blank. “ ‘EAAeu£eis?”</w:t>
      </w:r>
    </w:p>
    <w:p w14:paraId="5644027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lastRenderedPageBreak/>
        <w:t>General ap Ceorn started, blew out his mustache, and narrowed his eyes. “</w:t>
      </w:r>
      <w:r w:rsidRPr="00237EF4">
        <w:rPr>
          <w:rStyle w:val="0Text"/>
          <w:rFonts w:ascii="Verdana" w:hAnsi="Verdana"/>
          <w:color w:val="000000"/>
          <w:sz w:val="20"/>
        </w:rPr>
        <w:t>Hellenach</w:t>
      </w:r>
      <w:r w:rsidRPr="00237EF4">
        <w:rPr>
          <w:rFonts w:ascii="Verdana" w:hAnsi="Verdana"/>
          <w:color w:val="000000"/>
          <w:sz w:val="20"/>
        </w:rPr>
        <w:t xml:space="preserve">?” he snapped. </w:t>
      </w:r>
      <w:r w:rsidRPr="00237EF4">
        <w:rPr>
          <w:rStyle w:val="0Text"/>
          <w:rFonts w:ascii="Verdana" w:hAnsi="Verdana"/>
          <w:color w:val="000000"/>
          <w:sz w:val="20"/>
        </w:rPr>
        <w:t>“I’m Parthia?”</w:t>
      </w:r>
    </w:p>
    <w:p w14:paraId="0A20A57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shook his head. “They’ve at least heard of Greek,” he said slowly. He tried a few more words, but no one knew the tongue.</w:t>
      </w:r>
    </w:p>
    <w:p w14:paraId="2179A71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Ap Ceorn growled something and spoke to one of his men, who bowed and went out. There was a long silence.</w:t>
      </w:r>
    </w:p>
    <w:p w14:paraId="530B1E4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found himself losing personal fear. He was in a bad spot, yes, and might not live very long; but anything that happened to him was ridiculously insignificant compared to what had been done to the entire world.</w:t>
      </w:r>
    </w:p>
    <w:p w14:paraId="6C95613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God in Heaven! To the universe!</w:t>
      </w:r>
    </w:p>
    <w:p w14:paraId="39C013AA"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He couldn’t grasp it. Sharp in his mind rose the land he knew, broad plains and tall mountains and prideful cities. There was the grave image of his father, and yet he remembered being a small child and lifted up skyward while his father laughed beneath him. And his mother—they had a good life together, those two.</w:t>
      </w:r>
    </w:p>
    <w:p w14:paraId="18BF24B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There had been a girl he knew in college, the sweetest little wench a man could ever have been privileged to walk in the rain with; and there was Bernie Aaronson, the long nights of beer and smoke and talk; Phil Brackney, who had picked him out of the mud in France when machine guns were raking a ruined field; Charlie and Mary Whitcomb, high tea and a low little fire in Victoria’s London; a dog he had once had; the austere cantos of Dante and the ringing thunder of Shakespeare; the glory which was York Minster and the Golden Gate Bridge—Christ, a man’s life, and the lives of who knew how many billions of human creatures, toiling and suffering and laughing and going down into dust to leave their sons behind them—</w:t>
      </w:r>
      <w:r w:rsidRPr="00237EF4">
        <w:rPr>
          <w:rStyle w:val="0Text"/>
          <w:rFonts w:ascii="Verdana" w:hAnsi="Verdana"/>
          <w:color w:val="000000"/>
          <w:sz w:val="20"/>
        </w:rPr>
        <w:t>It had never been!</w:t>
      </w:r>
    </w:p>
    <w:p w14:paraId="77F0770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He shook his head, dazed with grief, and sat devoid of real understanding.</w:t>
      </w:r>
    </w:p>
    <w:p w14:paraId="5F12BBED"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soldier came back with a map and spread it out on the desk. Ap Ceorn gestured curtly, and Everard and van Sarawak bent over it.</w:t>
      </w:r>
    </w:p>
    <w:p w14:paraId="6CC06D7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Yes. . . Earth, a Mercator projection, though eidetic memory showed that the mapping was rather crude. The continents and islands were there in bright colors, but the nations were something else.</w:t>
      </w:r>
    </w:p>
    <w:p w14:paraId="2D33ECB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“Can you read those names, Van?”</w:t>
      </w:r>
    </w:p>
    <w:p w14:paraId="3C0DA9D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 can make a guess, on the basis of the Hebraic alphabet,” said the Venusian. He read out the alien words, filling in the gaps of his knowledge with what sounded logical.</w:t>
      </w:r>
    </w:p>
    <w:p w14:paraId="733A344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North America down to about Colombia was Ynys yr Afallon, seemingly one country divided into states. South America was a big realm, Huy Braseal, with some smaller countries whose names looked Indian. Australasia, Indonesia, Borneo, Burma, eastern India, and a good deal of the Pacific belonged to Hinduraj. Afghanistan and the rest of India were Punjab. Han included China, Korea, Japan, and eastern Siberia. Littorn owned the rest of Russia and reached well into Europe. The British Isles were Brittys, France and the Low Countries Gallis, the Iberian peninsula Celtan. Central Europe and the Balkans were divided into many small states, some of which had Hunnish-looking names. Switzerland and Austria made up Helveti; Italy was Cimberland; the Scandinavian peninsula was split down the middle, Svea in the north and Gothland in the south. North Africa looked like a confederacy, reaching from Senegal to Suez and nearly to the equator under the name of Carthagalann; the southern continent was partitioned among small countries, many of which had purely African titles. The Near East held Parthia and Arabia.</w:t>
      </w:r>
    </w:p>
    <w:p w14:paraId="1AF4CCC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Van Sarawak looked up. There were tears in his eyes.</w:t>
      </w:r>
    </w:p>
    <w:p w14:paraId="3C60DCAA"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Ap Ceorn snarled a question and waved his finger about. He wanted to know where they were from.</w:t>
      </w:r>
    </w:p>
    <w:p w14:paraId="6AFE2E9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shrugged and pointed skyward. The one thing he could not admit was the truth. He and van Sarawak had agreed to claim they were from some other planet, since this world hardly had space travel.</w:t>
      </w:r>
    </w:p>
    <w:p w14:paraId="344E1F9D"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Ap Ceorn spoke to the chief, who nodded and replied. The prisoners were returned to their cell.</w:t>
      </w:r>
    </w:p>
    <w:p w14:paraId="341F8BE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“And now what?” Van Sarawak slumped on his cot and stared at the floor.</w:t>
      </w:r>
    </w:p>
    <w:p w14:paraId="3946C36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“We play along,” said Everard grayly. “We do anything to get at our scooter and escape. Once we’re free, we can take stock.”</w:t>
      </w:r>
    </w:p>
    <w:p w14:paraId="6AC43AB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“But what happened?”</w:t>
      </w:r>
    </w:p>
    <w:p w14:paraId="050E2E1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lastRenderedPageBreak/>
        <w:t>“I don’t know, I tell you! Offhand it looks as if something upset the Roman Empire and the Celts took over, but I couldn’t say what it was.” Everard prowled the room. There was a bitter determination growing in him.</w:t>
      </w:r>
    </w:p>
    <w:p w14:paraId="0C0B027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“Remember your basic theory,” he said. “Events are the result of a complex. That’s why it’s so hard to change history, if I went back to, say, the Middle Ages, and shot one of FDR’s Dutch forebears, he’d still be born in the Twentieth Century—because he and his genes resulted from the entire world of his ancestors, and there’d have been compensation. The first case I ever worked on was an attempt to alter things in the Fifth Century; we spotted evidence of it in the Twentieth, and went back and stopped the scheme.</w:t>
      </w:r>
    </w:p>
    <w:p w14:paraId="1D6B895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“But every so often, there must be a really key event. Only with hindsight can we tell what it was, but some one happening was a nexus of so many world lines that its outcome was decisive for the whole future.</w:t>
      </w:r>
    </w:p>
    <w:p w14:paraId="417FD7B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“Somehow, for some reason, somebody has ripped up one of those events back in the past.”</w:t>
      </w:r>
    </w:p>
    <w:p w14:paraId="6082976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“No more Hesperus City,” whispered van Sarawak. “No more sitting by the canals in the blue twilight, no more Aphrodite vintages, no more—did you know I had a sister on Venus?”</w:t>
      </w:r>
    </w:p>
    <w:p w14:paraId="0CF694F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“Shut up!” Everard almost shouted it. “I know. What counts is what to do.</w:t>
      </w:r>
    </w:p>
    <w:p w14:paraId="6ABEC0E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“Look,” he went on after a moment, “the Patrol and the Daneelians are wiped out. But such of the Patrol offices and resorts as antedate the switchpoint haven’t been affected. There must be a few hundred agents we can rally.”</w:t>
      </w:r>
    </w:p>
    <w:p w14:paraId="32FBDFB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Style w:val="0Text"/>
          <w:rFonts w:ascii="Verdana" w:hAnsi="Verdana"/>
          <w:color w:val="000000"/>
          <w:sz w:val="20"/>
        </w:rPr>
        <w:t>“If</w:t>
      </w:r>
      <w:r w:rsidRPr="00237EF4">
        <w:rPr>
          <w:rFonts w:ascii="Verdana" w:hAnsi="Verdana"/>
          <w:color w:val="000000"/>
          <w:sz w:val="20"/>
        </w:rPr>
        <w:t xml:space="preserve"> we can get out of here.”</w:t>
      </w:r>
    </w:p>
    <w:p w14:paraId="03C37D3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“We can find that key event and stop whatever interference there was with it. We’ve got to!”</w:t>
      </w:r>
    </w:p>
    <w:p w14:paraId="7DA6ED0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 pleasant thought,” mumbled van Sarawak, “but—”</w:t>
      </w:r>
    </w:p>
    <w:p w14:paraId="07E148F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Feet tramped outside, and a key clicked in the lock. The prisoners backed away. Then, all at once, van Sarawak was bowing and beaming and spilling gallantries. Even Everard had to gape.</w:t>
      </w:r>
    </w:p>
    <w:p w14:paraId="68BA0B8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girl who entered in front of three soldiers was a knockout. She was tall, with a sweep of rusty-red hair past her shoulders to the slim waist; her eyes were green and alight, her face came from all the Irish colleens who had ever lived, the long white dress was snug around a figure meant to stand on the walls of Troy. Everard noticed vaguely that this time-line used cosmetics, but she had small need of them. He paid no attention to the gold and amber of her jewelry, or to the guns behind her.</w:t>
      </w:r>
    </w:p>
    <w:p w14:paraId="4458BF9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She smiled, a little timidly, and spoke: “Can you understand me? It was thought you might know Greek—”</w:t>
      </w:r>
    </w:p>
    <w:p w14:paraId="1BBAC84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language was classical rather than modern. Everard, who had once had a job in Alexandrine times, could follow it through her accent if he paid close heed—which was inevitable anyway.</w:t>
      </w:r>
    </w:p>
    <w:p w14:paraId="67A1AC5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“Indeed I do,” he replied, his words stumbling over each other.</w:t>
      </w:r>
    </w:p>
    <w:p w14:paraId="405CBAE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“What are you snakkering?” demanded van Sarawak.</w:t>
      </w:r>
    </w:p>
    <w:p w14:paraId="407B061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“Ancient Greek,” said Everard.</w:t>
      </w:r>
    </w:p>
    <w:p w14:paraId="4AA54F7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“It would be,” mourned van Sarawak. His despair seemed to have vanished, and his eyes bugged.</w:t>
      </w:r>
    </w:p>
    <w:p w14:paraId="42E72B8D"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introduced himself and his companion. The girl said her name was Deirdre Mac Morn. “Oh, no,” groaned van Sarawak. “This is too much. Manse, you’ve got to teach me Greek, and fast.”</w:t>
      </w:r>
    </w:p>
    <w:p w14:paraId="397EA27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“Shut up,” said Everard. “This is serious business.”</w:t>
      </w:r>
    </w:p>
    <w:p w14:paraId="4A2B1B00"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“Well, but why should you have all the pleasure—”</w:t>
      </w:r>
    </w:p>
    <w:p w14:paraId="72B7A730"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ignored him and invited the girl to sit down. He joined her on a cot, while the other Patrolman hovered unhappily close. The guards kept their weapons ready.</w:t>
      </w:r>
    </w:p>
    <w:p w14:paraId="0A95D4A0"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“Is Greek still a living language?” asked Everard.</w:t>
      </w:r>
    </w:p>
    <w:p w14:paraId="310ABF1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 xml:space="preserve">“Only in Parthia, and there it is most corrupt,” said Deirdre. “I am a Classical scholar, among other things. </w:t>
      </w:r>
      <w:r w:rsidRPr="00237EF4">
        <w:rPr>
          <w:rStyle w:val="0Text"/>
          <w:rFonts w:ascii="Verdana" w:hAnsi="Verdana"/>
          <w:color w:val="000000"/>
          <w:sz w:val="20"/>
        </w:rPr>
        <w:t>Saorann</w:t>
      </w:r>
      <w:r w:rsidRPr="00237EF4">
        <w:rPr>
          <w:rFonts w:ascii="Verdana" w:hAnsi="Verdana"/>
          <w:color w:val="000000"/>
          <w:sz w:val="20"/>
        </w:rPr>
        <w:t xml:space="preserve"> ap Ceorn is my uncle, so he asked me to see if I could talk with you. There are not many in Afallon who know the Attic tongue.”</w:t>
      </w:r>
    </w:p>
    <w:p w14:paraId="04519B5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“Well . . .” Everard suppressed a silly grin. “I am most grateful to your uncle.”</w:t>
      </w:r>
    </w:p>
    <w:p w14:paraId="49C1251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Her eyes rested gravely on him. “Where are you from? And how does it happen that you speak only Greek, of all known languages?”</w:t>
      </w:r>
    </w:p>
    <w:p w14:paraId="11B9681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lastRenderedPageBreak/>
        <w:t>“I speak Latin too.”</w:t>
      </w:r>
    </w:p>
    <w:p w14:paraId="10DBB1D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“Latin?” She frowned briefly. “Oh, yes. The Roman speech, was it not? I’m afraid you’ll find no one who knows much about it.”</w:t>
      </w:r>
    </w:p>
    <w:p w14:paraId="574283B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“Greek will do,” said Everard.</w:t>
      </w:r>
    </w:p>
    <w:p w14:paraId="2DC49C1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“But you have not told me whence you came,” she insisted.</w:t>
      </w:r>
    </w:p>
    <w:p w14:paraId="6AA4DB3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shrugged. “We’ve not been treated very courteously,” he hinted.</w:t>
      </w:r>
    </w:p>
    <w:p w14:paraId="5179F9E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“Oh . . . I’m sorry.” It seemed genuine. “But our people are so excitable—especially now, with the international situation what it is. And when you two appeared out of thin air—”</w:t>
      </w:r>
    </w:p>
    <w:p w14:paraId="4F74427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nodded grimly. The international situation? That had a familiar ring. “What do you mean?” he inquired.</w:t>
      </w:r>
    </w:p>
    <w:p w14:paraId="3A25E61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“Oh, surely . . . of course you know. With Huy Braseal and Hinduraj about to go to war, and all of us wondering what will happen—It is not easy to be a small power.”</w:t>
      </w:r>
    </w:p>
    <w:p w14:paraId="5AF979B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 small power? But I saw a map, and Afallon looked big enough to me.”</w:t>
      </w:r>
    </w:p>
    <w:p w14:paraId="2FBF4E8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“We wore ourselves out two hundred years ago, in the great war with Littorn. Now none of our confederated states can agree on a single policy.” Deirdre looked directly into his eyes. “What is this ignorance of yours?”</w:t>
      </w:r>
    </w:p>
    <w:p w14:paraId="5933695A"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swallowed and said: “We’re from another world.”</w:t>
      </w:r>
    </w:p>
    <w:p w14:paraId="245D8E4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“What?”</w:t>
      </w:r>
    </w:p>
    <w:p w14:paraId="3427A81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“Yes. A . . . planet of Sirius.”</w:t>
      </w:r>
    </w:p>
    <w:p w14:paraId="7069191A"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“But Sirius is a star!”</w:t>
      </w:r>
    </w:p>
    <w:p w14:paraId="0AF4FFF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“Of course.”</w:t>
      </w:r>
    </w:p>
    <w:p w14:paraId="740C9AF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“How can a star have planets?”</w:t>
      </w:r>
    </w:p>
    <w:p w14:paraId="22A1053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“How—But it does! A star is a sun like—”</w:t>
      </w:r>
    </w:p>
    <w:p w14:paraId="1650E32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Deirdre shrank back and made a sign with her finger. “The Great Baal aid us,” she whispered. “Either you are mad, or—The stars are mounted in a crystal sphere.”</w:t>
      </w:r>
    </w:p>
    <w:p w14:paraId="3827D59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Style w:val="0Text"/>
          <w:rFonts w:ascii="Verdana" w:hAnsi="Verdana"/>
          <w:color w:val="000000"/>
          <w:sz w:val="20"/>
        </w:rPr>
        <w:t>Oh, no!</w:t>
      </w:r>
      <w:r w:rsidRPr="00237EF4">
        <w:rPr>
          <w:rFonts w:ascii="Verdana" w:hAnsi="Verdana"/>
          <w:color w:val="000000"/>
          <w:sz w:val="20"/>
        </w:rPr>
        <w:t xml:space="preserve"> Everard asked slowly: “What of the planets you can see—Mars and Venus and—”</w:t>
      </w:r>
    </w:p>
    <w:p w14:paraId="6B38F98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 know not those names. If you mean Moloch, Ashtoreth, and the rest, of course they are worlds like ours. One holds the spirits of the dead, one is the home of witches, one—”</w:t>
      </w:r>
    </w:p>
    <w:p w14:paraId="03CAD3A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Style w:val="0Text"/>
          <w:rFonts w:ascii="Verdana" w:hAnsi="Verdana"/>
          <w:color w:val="000000"/>
          <w:sz w:val="20"/>
        </w:rPr>
        <w:t>All this and steam cars too.</w:t>
      </w:r>
      <w:r w:rsidRPr="00237EF4">
        <w:rPr>
          <w:rFonts w:ascii="Verdana" w:hAnsi="Verdana"/>
          <w:color w:val="000000"/>
          <w:sz w:val="20"/>
        </w:rPr>
        <w:t xml:space="preserve"> Everard smiled shakily. “If you’ll not believe me, then what do you think?”</w:t>
      </w:r>
    </w:p>
    <w:p w14:paraId="17261B9D"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Deirdre regarded him with large eyes. “I think you must be sorcerers,” she said.</w:t>
      </w:r>
    </w:p>
    <w:p w14:paraId="2BFE122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There was no answer to that. Everard asked a few weak questions, but learned little more than that this city was Catuvellaunan, a trading and manufacturing center; Deirdre estimated its population at two million, and that of all Afallon at fifty millions, but it was only a guess—they didn’t take censuses in this world.</w:t>
      </w:r>
    </w:p>
    <w:p w14:paraId="4D0A496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prisoners’ fate was also indeterminate. Their machine and other possessions had been sequestrated by the military, but nobody dared to monkey with them, and treatment of the owners was being hotly debated. Everard got the impression that all government, including the leadership of the armed forces, was a sloppy process of individualistic wrangling, Afallon itself was the loosest of confederacies, built out of former nations—Brittic colonies and Indians who had adopted white culture—all jealous of their rights. The old Mayan Empire, destroyed in a war with Texas (Tehannach) and annexed, had not forgotten its time of glory, and sent the most rambunctious delegates of all to the Council of Suffetes.</w:t>
      </w:r>
    </w:p>
    <w:p w14:paraId="1EAE4D2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Mayans wanted an alliance with Huy Braseal, perhaps out of friendship for fellow Indians. The West Coast states, fearful of Hinduraj, were toadies of the Southeast Asian empire. The Middle West—of course—was isolationist, and the Eastern states were torn every which way but inclined to follow the lead of Brittys.</w:t>
      </w:r>
    </w:p>
    <w:p w14:paraId="1FD2CA7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When he gathered that slavery existed here, though not on racial lines, Everard wondered briefly if the guilty time travelers might not have been Dixiecrats.</w:t>
      </w:r>
    </w:p>
    <w:p w14:paraId="74AE871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Enough! He had his own and Van’s necks to think about. “We are from Sirius,” he declared loftily. “Your ideas about the stars are mistaken. We came as peaceful explorers, and if we are molested there will be others of our kind to take vengeance.”</w:t>
      </w:r>
    </w:p>
    <w:p w14:paraId="6681058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Deirdre looked so unhappy that he felt conscience-stricken. “Will you spare the children?” she whispered. “They had nothing to do with it.” Everard could imagine the frightful vision in her head, helpless captives led off in chains to the slave markets of a world of witches.</w:t>
      </w:r>
    </w:p>
    <w:p w14:paraId="7EBDB7D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lastRenderedPageBreak/>
        <w:t>“There need be no trouble at all if we are released and our property returned,” he said.</w:t>
      </w:r>
    </w:p>
    <w:p w14:paraId="4F43F02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 shall speak to my uncle,” she promised, “but even if I can sway him, he is only one on the Council. The thought of what your weapons could mean if we had them has driven men mad.”</w:t>
      </w:r>
    </w:p>
    <w:p w14:paraId="7C61EC7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She rose. Everard clasped her hands, they lay warm and soft in his, and smiled crookedly at her. “Buck up, kid,” he said in English. She shivered and made the hex sign again.</w:t>
      </w:r>
    </w:p>
    <w:p w14:paraId="53B8EC8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“Well,” said van Sarawak when they were alone, “what did you find out?” After being told, he stroked his chin and murmured thoughtfully: “That was one sweet little collection of sinusoids. There could be worse worlds than this.”</w:t>
      </w:r>
    </w:p>
    <w:p w14:paraId="78565DCA"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“Or better,” said Everard bleakly, “They don’t have atomic bombs, but neither do they have penicillin. It’s not our job to play God.”</w:t>
      </w:r>
    </w:p>
    <w:p w14:paraId="2459066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“No . . . no, I suppose not.” The Venusian sighed.</w:t>
      </w:r>
    </w:p>
    <w:p w14:paraId="0658106A"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They spent a restless day. Night had fallen when lanterns glimmered in the corridor and a military guard unlocked the cell. The prisoners’ handcuffs were removed, and they were led silently to a rear exit. A car waited, with another for escort, and the whole troop drove wordlessly off.</w:t>
      </w:r>
    </w:p>
    <w:p w14:paraId="7B7A684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Catuvellaunan did not have outdoor lighting, and there wasn’t much night traffic. Somehow, that made the sprawling city unreal in the dark. Everard leaned back and concentrated on the mechanics of his vehicle. Steam-powered, as he had guessed, burning powdered coal; rubber-tired wheels; a sleek body with a sharp nose and a serpent figurehead; the whole simple to operate but not too well designed. Apparently this world had gradually developed a rule-of-thumb mechanics, but no systematic science worth mentioning.</w:t>
      </w:r>
    </w:p>
    <w:p w14:paraId="2200623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They crossed a clumsy iron bridge to Long Island, here as at home a residential section for the well-to-do. Their speed was high despite the dimness of their oil-lamp headlights, and twice they came near having an accident—no traffic signals, and seemingly no drivers who did not hold caution in contempt.</w:t>
      </w:r>
    </w:p>
    <w:p w14:paraId="03C47E6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 xml:space="preserve">Government and traffic . . . hm. It all looked French, somehow, and even in Everard’s own Twentieth Century France was largely Celtic. He was no respecter of windy theories about inborn racial traits, but there was something to be said for traditional attitudes so ancient that they were unconsciously accepted, A Western world in which the Celts had become dominant, the Germanic peoples reduced to two small outposts . . . Yes, look at the Ireland of home; or recall how tribal politics had queered Vercingetorix’s revolt . . . But what about Littorn? Wait a minute! In </w:t>
      </w:r>
      <w:r w:rsidRPr="00237EF4">
        <w:rPr>
          <w:rStyle w:val="0Text"/>
          <w:rFonts w:ascii="Verdana" w:hAnsi="Verdana"/>
          <w:color w:val="000000"/>
          <w:sz w:val="20"/>
        </w:rPr>
        <w:t>his</w:t>
      </w:r>
      <w:r w:rsidRPr="00237EF4">
        <w:rPr>
          <w:rFonts w:ascii="Verdana" w:hAnsi="Verdana"/>
          <w:color w:val="000000"/>
          <w:sz w:val="20"/>
        </w:rPr>
        <w:t xml:space="preserve"> early Middle Ages, Lithuania had been a powerful state; it had held off Germans, Poles, and Russians alike for a long time, and hadn’t even taken Christianity till the Fifteenth Century. Without German competition, Lithuania might very well have advanced eastward—</w:t>
      </w:r>
    </w:p>
    <w:p w14:paraId="2432AFA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In spite of the Celtic political instability, this was a world of large states, fewer separate nations than Everard’s. That argued an older society. If his own Western civilization had developed out of the decaying Roman Empire about, say, 600</w:t>
      </w:r>
      <w:r w:rsidRPr="00237EF4">
        <w:rPr>
          <w:rStyle w:val="5Text"/>
          <w:rFonts w:ascii="Verdana" w:hAnsi="Verdana"/>
          <w:color w:val="000000"/>
          <w:sz w:val="20"/>
        </w:rPr>
        <w:t xml:space="preserve"> </w:t>
      </w:r>
      <w:r w:rsidRPr="00237EF4">
        <w:rPr>
          <w:rStyle w:val="1Text"/>
          <w:rFonts w:ascii="Verdana" w:hAnsi="Verdana"/>
          <w:color w:val="000000"/>
        </w:rPr>
        <w:t>A.D.</w:t>
      </w:r>
      <w:r w:rsidRPr="00237EF4">
        <w:rPr>
          <w:rFonts w:ascii="Verdana" w:hAnsi="Verdana"/>
          <w:color w:val="000000"/>
          <w:sz w:val="20"/>
        </w:rPr>
        <w:t>, the Celts in this world must have taken over earlier than that.</w:t>
      </w:r>
    </w:p>
    <w:p w14:paraId="478A73C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was beginning to realize what had happened to Rome . . .</w:t>
      </w:r>
    </w:p>
    <w:p w14:paraId="2587D99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cars drew up before an ornamental gate set in a long stone wall. There was an interchange with two armed guards wearing the livery of a private estate and the thin steel collars of slaves. The gate was opened, and the cars went along a graveled driveway between trees and lawns and hedgerows. At the far end, almost on the beach, stood a house. Everard and van Sarawak were gestured out and led toward it.</w:t>
      </w:r>
    </w:p>
    <w:p w14:paraId="67B3DA0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It was a rambling wooden structure. Gas lamps on the porch showed it painted in gaudy stripes; the gables and beam-ends were carved into dragon heads. Behind it murmured the sea, and there was enough starlight for Everard to make out a ship standing in close—presumably a freighter, with a tall smokestack and a figurehead.</w:t>
      </w:r>
    </w:p>
    <w:p w14:paraId="79BF829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Light glowed through the windows. A slave butler admitted the party. The interior was paneled in dark wood, also carved, the floors thickly carpeted. At the end of the hall there was a living room with overstuffed furniture, several paintings in a stiff conventionalized style, and a merry blaze in a great stone fireplace.</w:t>
      </w:r>
    </w:p>
    <w:p w14:paraId="43021BC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Style w:val="0Text"/>
          <w:rFonts w:ascii="Verdana" w:hAnsi="Verdana"/>
          <w:color w:val="000000"/>
          <w:sz w:val="20"/>
        </w:rPr>
        <w:t>Saorann</w:t>
      </w:r>
      <w:r w:rsidRPr="00237EF4">
        <w:rPr>
          <w:rFonts w:ascii="Verdana" w:hAnsi="Verdana"/>
          <w:color w:val="000000"/>
          <w:sz w:val="20"/>
        </w:rPr>
        <w:t xml:space="preserve"> Cynyth ap Ceorn sat in one chair, Deirdre in another. She laid aside a book as they entered and rose, smiling. The officer puffed a cigar and glowered. There were some </w:t>
      </w:r>
      <w:r w:rsidRPr="00237EF4">
        <w:rPr>
          <w:rFonts w:ascii="Verdana" w:hAnsi="Verdana"/>
          <w:color w:val="000000"/>
          <w:sz w:val="20"/>
        </w:rPr>
        <w:lastRenderedPageBreak/>
        <w:t>words swapped, and the guards disappeared. The butler fetched in wine on a tray, and Deirdre invited the Patrolmen to sit down.</w:t>
      </w:r>
    </w:p>
    <w:p w14:paraId="42F1307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sipped from his glass—the wine was an excellent Burgundy type—and asked bluntly: “Why are we here?”</w:t>
      </w:r>
    </w:p>
    <w:p w14:paraId="39DCE00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Deirdre smiled, dazzlingly this time, and chuckled. “Surely you find it more pleasant than the jail.”</w:t>
      </w:r>
    </w:p>
    <w:p w14:paraId="698C53F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“Oh, yes. But I still want to know. Are we being released?”</w:t>
      </w:r>
    </w:p>
    <w:p w14:paraId="477E5DF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“You are . . .” She hunted for a diplomatic answer, but there seemed to be too much frankness in her. “You are welcome here, but may not leave the estate. We had hopes you could be persuaded to help us. There would be rich reward.”</w:t>
      </w:r>
    </w:p>
    <w:p w14:paraId="55E76C6D"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“Help? How?”</w:t>
      </w:r>
    </w:p>
    <w:p w14:paraId="2A37651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“By showing our artisans and wizards the spells to make more machines and weapons like your own.”</w:t>
      </w:r>
    </w:p>
    <w:p w14:paraId="2A2D245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sighed. It was no use trying to explain. They didn’t have the tools to make the tools to make what was needed, but how could he get that across to a folk who believed in witchcraft?</w:t>
      </w:r>
    </w:p>
    <w:p w14:paraId="20D86F1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“Is this your uncle’s home?” he asked.</w:t>
      </w:r>
    </w:p>
    <w:p w14:paraId="2A2B338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“No,” said Deirdre. “It is my own. I am the only child of my parents, who were wealthy nobles and died last year.”</w:t>
      </w:r>
    </w:p>
    <w:p w14:paraId="566592C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Ap Ceorn snapped something, and</w:t>
      </w:r>
    </w:p>
    <w:p w14:paraId="11BC74A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Deirdre translated with a worried frown: “The tale of your magical advent is known to all Catuvellaunan by now; and that includes the foreign spies. We hope you can remain hidden from them here.”</w:t>
      </w:r>
    </w:p>
    <w:p w14:paraId="05D3B90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remembering the pranks Axis and Allies had played in little neutral nations like Portugal, shivered. Men made desperate by approaching war would not likely be as courteous as the Afallonians.</w:t>
      </w:r>
    </w:p>
    <w:p w14:paraId="266F232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“What is this conflict going to be about?” he inquired.</w:t>
      </w:r>
    </w:p>
    <w:p w14:paraId="10A3890D"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control of the Icenian Ocean, of course. Particularly, certain rich islands we call Yyns yr Lyonnach—” Deirdre got up in a single flowing movement and pointed out Hawaii on a globe. “You see,” she went on earnestly, “as I told you, the western countries like Brittys, Gallis, and ourselves, fighting Littorn, have worn each other out. Our domains have shrunken, and the newer states like Huy Braseal and Hinduraj are now expanding and quarreling. They will draw in the lesser nations, for it is not only a clash of ambitions but of systems—the monarchy of Hinduraj and the sun-worshipping theocracy of Huy Braseal.”</w:t>
      </w:r>
    </w:p>
    <w:p w14:paraId="6CCD65F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“What is your religion?” asked Everard.</w:t>
      </w:r>
    </w:p>
    <w:p w14:paraId="1ECD1E4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Deirdre blinked. The question seemed almost meaningless to her. “The more educated people think that there is a Great Baal who made all the lesser gods,” she answered at last, slowly. “But naturally, we pay our respects to the foreign gods too, Littorn’s Perkunas and Czernebog, the Sun of the southerners, Wotan Ammon of Cumberland, and so on. They are very powerful.”</w:t>
      </w:r>
    </w:p>
    <w:p w14:paraId="3E0E6A9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 see . . .”</w:t>
      </w:r>
    </w:p>
    <w:p w14:paraId="4A1B3D6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Ap Ceorn offered cigars and matches. Van Sarawak inhaled and said querulously: “Damn it, this would have to be a time line where they don’t speak any language I know.” He brightened. “But I’m pretty quick no learn, even without hypnos. I’ll get Deirdre to teach me.”</w:t>
      </w:r>
    </w:p>
    <w:p w14:paraId="120F748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“You and me both,” said Everard hastily. “But listen, Van—” He reported what had been said.</w:t>
      </w:r>
    </w:p>
    <w:p w14:paraId="75F55BC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“Hm.” The younger man rubbed his chin. “Not so good, eh? Of course, if they’d just let us at our scooter, we could take off at once. Why not play along with them?”</w:t>
      </w:r>
    </w:p>
    <w:p w14:paraId="60CE656A"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“They’re not such fools,” answered Everard. “They may believe in magic, but not in undiluted altruism.”</w:t>
      </w:r>
    </w:p>
    <w:p w14:paraId="69156D0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“Funny . . . that they should be so backward intellectually, and still have combustion engines.”</w:t>
      </w:r>
    </w:p>
    <w:p w14:paraId="7605418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 xml:space="preserve">“No. It’s quite understandable. That’s why I asked about their religion. It’s always been purely pagan; even Judaism seems to have disappeared. As Whitehead pointed out, the medieval idea of one almighty God was important to science, by inculcating the notion of lawfulness in nature. And Mumford added that the early monasteries were probably responsible for the mechanical clock—a very basic invention—because of having </w:t>
      </w:r>
      <w:r w:rsidRPr="00237EF4">
        <w:rPr>
          <w:rFonts w:ascii="Verdana" w:hAnsi="Verdana"/>
          <w:color w:val="000000"/>
          <w:sz w:val="20"/>
        </w:rPr>
        <w:lastRenderedPageBreak/>
        <w:t>regular hours for prayer. Clocks seem to have come late in this world.” Everard smiled wryly, but there was a twisting sadness in him. “Odd to talk that way. Whitehead and Mumford never lived. If Jesus did, his message has been lost.”</w:t>
      </w:r>
    </w:p>
    <w:p w14:paraId="42AF753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“Still—”</w:t>
      </w:r>
    </w:p>
    <w:p w14:paraId="602FA59A"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“Just a minute.” Everard turned to Deirdre. “When was Afallon discovered?”</w:t>
      </w:r>
    </w:p>
    <w:p w14:paraId="1EF0E5C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“By white men? In the year 4827.”</w:t>
      </w:r>
    </w:p>
    <w:p w14:paraId="1AAAEAA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“Um. . . when does your reckoning start from?”</w:t>
      </w:r>
    </w:p>
    <w:p w14:paraId="29F9558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Deirdre seemed immune to further startlement. “The creation of the world—at least, the date some philosophers have given. That is 5959 years ago.”</w:t>
      </w:r>
    </w:p>
    <w:p w14:paraId="5D52C06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4004 B.C . . . Yes, definitely a Semitic element in this culture. The Jews had presumably gotten their traditional date from Babylon; but Everard doubted that the Jews were the Semites in question here.</w:t>
      </w:r>
    </w:p>
    <w:p w14:paraId="4AAB4D1D"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 xml:space="preserve">“And when was steam </w:t>
      </w:r>
      <w:r w:rsidRPr="00237EF4">
        <w:rPr>
          <w:rStyle w:val="0Text"/>
          <w:rFonts w:ascii="Verdana" w:hAnsi="Verdana"/>
          <w:color w:val="000000"/>
          <w:sz w:val="20"/>
        </w:rPr>
        <w:t>(pneuma</w:t>
      </w:r>
      <w:r w:rsidRPr="00237EF4">
        <w:rPr>
          <w:rFonts w:ascii="Verdana" w:hAnsi="Verdana"/>
          <w:color w:val="000000"/>
          <w:sz w:val="20"/>
        </w:rPr>
        <w:t>) first used to drive engines?”</w:t>
      </w:r>
    </w:p>
    <w:p w14:paraId="28BA1F6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“About a thousand years ago. The great Druid Boroihme O’Fiona—”</w:t>
      </w:r>
    </w:p>
    <w:p w14:paraId="0752E83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“Never mind.” Everard smoked his cigar and mulled his thoughts for a while. Then he turned back to van Sarawak.</w:t>
      </w:r>
    </w:p>
    <w:p w14:paraId="12A44CB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“I’m beginning to get the picture,” he said. “The Gauls were anything but the barbarians most people think. They’d learned a lot from Phoenician traders and Greek colonists, as well as from the Etruscans in Cisalpine Gaul. A very energetic and enterprising race. The Romans, on the other hand, were a stolid lot, with few intellectual interests. There was very little technological progress in our world till the Dark Ages, when the Empire had been swept out of the way.</w:t>
      </w:r>
    </w:p>
    <w:p w14:paraId="4420F40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 xml:space="preserve">“In </w:t>
      </w:r>
      <w:r w:rsidRPr="00237EF4">
        <w:rPr>
          <w:rStyle w:val="0Text"/>
          <w:rFonts w:ascii="Verdana" w:hAnsi="Verdana"/>
          <w:color w:val="000000"/>
          <w:sz w:val="20"/>
        </w:rPr>
        <w:t>this</w:t>
      </w:r>
      <w:r w:rsidRPr="00237EF4">
        <w:rPr>
          <w:rFonts w:ascii="Verdana" w:hAnsi="Verdana"/>
          <w:color w:val="000000"/>
          <w:sz w:val="20"/>
        </w:rPr>
        <w:t xml:space="preserve"> history, the Romans vanished early and the Gauls got the power. They started exploring, building better ships, discovering America in the 9th century. But they weren’t so far ahead of the Indians that those couldn’t catch up . . . even be stimulated to build empires of their own, like Huy Braseal today. In the nth century, the Celts began tinkering with steam engines. They seem to have got gunpowder too, maybe from China, and to have made several other inventions; but it’s all been cut-and-dry, with no basis of real science.”</w:t>
      </w:r>
    </w:p>
    <w:p w14:paraId="3F3EBD0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Van Sarawak nodded. “I suppose you’re right. But what did happen to Rome?”</w:t>
      </w:r>
    </w:p>
    <w:p w14:paraId="64E6CBD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“I’m not sure . . . yet . . . but our key point is back there somewhere.”</w:t>
      </w:r>
    </w:p>
    <w:p w14:paraId="05272BE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returned to Deirdre. “This may surprise you,” he said smoothly. “Our people visited this world about 2500 years ago. That’s why I speak Greek but don’t know what has occurred since. I would like to find out from you—I take it you’re quite a scholar.”</w:t>
      </w:r>
    </w:p>
    <w:p w14:paraId="4ACC489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She flushed and lowered long dark lashes. “I will be glad to help as much as I can.” With a sudden appeal that cut at his heart: “But will you help us in return?”</w:t>
      </w:r>
    </w:p>
    <w:p w14:paraId="1A096C2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 don’t know,” said Everard heavily. “I’d like to, but I don’t know if we can.”</w:t>
      </w:r>
    </w:p>
    <w:p w14:paraId="7686B67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Because after all, my job is to condemn you and your entire world to death.</w:t>
      </w:r>
    </w:p>
    <w:p w14:paraId="2913943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When Everard was shown to his room, he discovered that local hospitality was more than generous. He was too tired and depressed to take advantage of it . . . but at least, he thought on the edge of sleep, Van’s slave girl wouldn’t be disappointed.</w:t>
      </w:r>
    </w:p>
    <w:p w14:paraId="6F2A658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They got up early here. From his upstairs window, Everard saw guards pacing the beach, but they didn’t detract from the morning’s freshness. He came down with van Sarawak to breakfast, where bacon and eggs, toast and coffee added the last incongruous note of dream. Ap Ceorn was gone back to town to confer, said Deirdre; she herself had put wistfulness aside and chattered gaily of trivia. Everard learned that she belonged to a dramatic group which sometimes gave plays in the original Greek—hence her fluency; she liked to ride, hunt, sail, swim—“And shall we?” she asked.</w:t>
      </w:r>
    </w:p>
    <w:p w14:paraId="48862B4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“Huh?”</w:t>
      </w:r>
    </w:p>
    <w:p w14:paraId="5E3671C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“Swim, of course!” Deirdre sprang from her chair on the lawn, where they had been sitting under flame-colored leaves in the wan autumn sunlight, and whirled innocently out of her clothes. Everard thought he heard a dull clunk as van Sarawak’s jaw hit the ground.</w:t>
      </w:r>
    </w:p>
    <w:p w14:paraId="69B86B6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“Come!” she laughed. “Last one in is a Sassenach!”</w:t>
      </w:r>
    </w:p>
    <w:p w14:paraId="62FC8B5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She was already tumbling in the cold gray waves when Everard and van Sarawak shuddered their way down to the beach. The Venusian groaned. “I come from a warm planet,” he objected. “My ancestors were Indonesians—tropical birds.”</w:t>
      </w:r>
    </w:p>
    <w:p w14:paraId="0D7B0C7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“There were some Dutchmen too, weren’t there?” grinned Everard.</w:t>
      </w:r>
    </w:p>
    <w:p w14:paraId="4499BBA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“They had the sense to go to Indonesia.”</w:t>
      </w:r>
    </w:p>
    <w:p w14:paraId="58C08C4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lastRenderedPageBreak/>
        <w:t>“All right, stay ashore.”</w:t>
      </w:r>
    </w:p>
    <w:p w14:paraId="6DD313E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“Hell! If she can do it, I can!” Van Sarawak put a toe in the water and groaned again.</w:t>
      </w:r>
    </w:p>
    <w:p w14:paraId="55AF6C0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summoned up all the psychosomatic control he had ever learned and ran in. Deirdre threw water at him. He plunged, got hold of a slender leg, and pulled her under. They tumbled about for several minutes before running back to the house. Van Sarawak followed.</w:t>
      </w:r>
    </w:p>
    <w:p w14:paraId="45CFD34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“Speak about Tantalus,” he mumbled. “The most beautiful girl in the whole continuum, and I can’t talk to her and she’s half polar bear.”</w:t>
      </w:r>
    </w:p>
    <w:p w14:paraId="50E863D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stood quiet before the living-room fire, while slaves toweled him dry and dressed him in the local garb. “What pattern is this?” he asked, pointing to the tartan of his kilt.</w:t>
      </w:r>
    </w:p>
    <w:p w14:paraId="7E4B194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Deirdre lifted her ruddy head. “My own clan’s,” she answered. “A house guest is always taken as a clan member during his stay, even if there is a blood feud going on.” She smiled shyly. “And there is none between us, Manslach.”</w:t>
      </w:r>
    </w:p>
    <w:p w14:paraId="2215A16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It cast him back into bleakness. He remembered what his purpose was.</w:t>
      </w:r>
    </w:p>
    <w:p w14:paraId="32DD690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“I’d like to ask you about history,” he said. “It is a special interest of mine,”</w:t>
      </w:r>
    </w:p>
    <w:p w14:paraId="7313C48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She nodded, adjusted a gold fillet on her hair, and got a book from a crowded shelf. “This is the best world history, I think. I can look up details you might wish to know.”</w:t>
      </w:r>
    </w:p>
    <w:p w14:paraId="586760B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Style w:val="0Text"/>
          <w:rFonts w:ascii="Verdana" w:hAnsi="Verdana"/>
          <w:color w:val="000000"/>
          <w:sz w:val="20"/>
        </w:rPr>
        <w:t>And tell me what I must do to destroy you.</w:t>
      </w:r>
      <w:r w:rsidRPr="00237EF4">
        <w:rPr>
          <w:rFonts w:ascii="Verdana" w:hAnsi="Verdana"/>
          <w:color w:val="000000"/>
          <w:sz w:val="20"/>
        </w:rPr>
        <w:t xml:space="preserve"> Seldom had Everard felt himself so much a skunk.</w:t>
      </w:r>
    </w:p>
    <w:p w14:paraId="10F5EEBA"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He sat down with her on a couch. The butler wheeled in lunch, and he ate moodily.</w:t>
      </w:r>
    </w:p>
    <w:p w14:paraId="45D4096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To follow up his notion—“Did Rome and Carthage ever fight a war?”</w:t>
      </w:r>
    </w:p>
    <w:p w14:paraId="727A426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“Yes. Two, in fact. They were allied at first, against Epirus. Then they fell out. Rome won the first war and tried to restrict Carthaginian enterprise.” Her clean profile bent over the pages, like a studious child. “The second war broke out twenty-three years later, and lasted . . . hm . . . eleven years all told, though the last three were only mopping up after Hannibal had taken and burned Rome.”</w:t>
      </w:r>
    </w:p>
    <w:p w14:paraId="575194B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Style w:val="0Text"/>
          <w:rFonts w:ascii="Verdana" w:hAnsi="Verdana"/>
          <w:color w:val="000000"/>
          <w:sz w:val="20"/>
        </w:rPr>
        <w:t>Ah-hahl</w:t>
      </w:r>
      <w:r w:rsidRPr="00237EF4">
        <w:rPr>
          <w:rFonts w:ascii="Verdana" w:hAnsi="Verdana"/>
          <w:color w:val="000000"/>
          <w:sz w:val="20"/>
        </w:rPr>
        <w:t xml:space="preserve"> Somehow, Everard did not feel happy about it.</w:t>
      </w:r>
    </w:p>
    <w:p w14:paraId="6FC459F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Second Punic War, or rather some key incident thereof, was the turning point. But—partly out of curiosity, partly because he feared to tip his hand—Everard did not ask for particulars. He’d first have to get straight in his mind what had actually happened, anyway. (No . . . what had not happened. The reality was here, warm and breathing beside him, and he was the ghost.)</w:t>
      </w:r>
    </w:p>
    <w:p w14:paraId="5ABD7A1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“So what came next?” he inquired tonelessly.</w:t>
      </w:r>
    </w:p>
    <w:p w14:paraId="3201479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“There was a Carthaginian Empire, including Spain, southern Gaul, and the toe of Italy,” she said. “The rest of Italy was impotent and chaotic, after the Roman confederacy had been broken up. But the Carthaginian government was too venal to endure; Hannibal himself was assassinated by men who thought him too honest. Meanwhile, Syria and Parthia fought for the eastern Mediterranean, with Parthia winning.</w:t>
      </w:r>
    </w:p>
    <w:p w14:paraId="7623CB5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“About a hundred years after the Punic Wars, some Germanic tribes invaded and conquered Italy.” (Yes . . . that would be the Cimbri, with their allies the Teutones and Ambrones, whom Marius had stopped in Everard’s world.) “Their destructive path through Gaul set the Celts moving too, into Spain and North Africa as Carthage declined; and from Carthage the Gauls learned much.</w:t>
      </w:r>
    </w:p>
    <w:p w14:paraId="563C828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“There followed a long period of wars, during which Parthia waned and the Celtic states grew. The Huns broke the Germans in middle Europe, but were in turn scattered by Parthia, so the Gauls moved in and the only Germans left were in Italy and Hyperborea.” (That must be the Scandinavian peninsula.) “As ships improved, there was trade around Africa with India and China. The Celtanians discovered Afallon, which they thought was an island—hence the ‘Ynys’—but were thrown out by the Mayans. The Brittic colonies further north had better luck, and eventually won their independence.</w:t>
      </w:r>
    </w:p>
    <w:p w14:paraId="6A683840"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“Meanwhile Littorn was growing vastly. It swallowed up central Europe and Hyperborea for a while, and those countries only regained their freedom as part of the peace settlement after the Hundred Years’ War you know of. The Asian countries have shaken off their European masters and modernized themselves, while the Western nations have declined in their turn.” Deirdre looked up. “But this is only the barest outline. Shall I go on?” Everard shook his head. “No, thanks.” After a moment: “You are very honest about the situation of your own country.”</w:t>
      </w:r>
    </w:p>
    <w:p w14:paraId="3B42ECD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lastRenderedPageBreak/>
        <w:t>Deirdre shrugged. “Most of us won’t admit it, but I think it best to look truth in the eyes.”</w:t>
      </w:r>
    </w:p>
    <w:p w14:paraId="11846B5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With a surge of eagerness: “But tell me of your own world. This is a marvel past belief.”</w:t>
      </w:r>
    </w:p>
    <w:p w14:paraId="2016B8C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sighed, turned off his conscience, and began lying.</w:t>
      </w:r>
    </w:p>
    <w:p w14:paraId="22BB91C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raid took place that afternoon.</w:t>
      </w:r>
    </w:p>
    <w:p w14:paraId="10D4067D"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Van Sarawak had recovered himself and was busily learning the Afallonian language from Deirdre. They walked through the garden hand in hand, stopping to name objects and act out verbs. Everard followed, wondering vaguely if he was a third wheel or not, most of him bent to the problem of how to get at the scooter.</w:t>
      </w:r>
    </w:p>
    <w:p w14:paraId="3109ADA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Bright sunlight spilled from a pale cloudless sky. A maple stood like a shout of scarlet, and a drift of yellow leaves scudded across sere grass. An elderly slave was raking the yard in a leisurely fashion, a young-looking guard of Indian race lounged with his rifle slung on one shoulder, a pair of wolfhounds dozed with dignity under a hedge. It was a peaceful scene—hard to believe that men schemed murder beyond these walls.</w:t>
      </w:r>
    </w:p>
    <w:p w14:paraId="5B58652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But man was man, in any history. This culture might not have the ruthless will and sophisticated cruelty of Western civilization; in some ways it looked strangely innocent. Still, that wasn’t for lack of trying; and in this world, a genuine science might never emerge, man might endlessly repeat the weary cycle of war, empire, collapse, and war. In Everard’s future, the race had finally broken out of it.</w:t>
      </w:r>
    </w:p>
    <w:p w14:paraId="692DF99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For what? He could not honestly say that this new continuum was worse or better than his own. It was different, that was all; and didn’t these people have as much right to their existence as—as his own, who were damned to nullity if he failed to act?</w:t>
      </w:r>
    </w:p>
    <w:p w14:paraId="23CDD17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He shook his head and felt fists knot at his side. It was too big. No man should have to decide something like this.</w:t>
      </w:r>
    </w:p>
    <w:p w14:paraId="29E92BA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In the showdown, he knew, it would be no abstract sense of duty which compelled him, but the little things and the little folk he remembered.</w:t>
      </w:r>
    </w:p>
    <w:p w14:paraId="713D723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They rounded the house and Deirdre pointed to the sea. “</w:t>
      </w:r>
      <w:r w:rsidRPr="00237EF4">
        <w:rPr>
          <w:rStyle w:val="0Text"/>
          <w:rFonts w:ascii="Verdana" w:hAnsi="Verdana"/>
          <w:color w:val="000000"/>
          <w:sz w:val="20"/>
        </w:rPr>
        <w:t>Awarlann,”</w:t>
      </w:r>
      <w:r w:rsidRPr="00237EF4">
        <w:rPr>
          <w:rFonts w:ascii="Verdana" w:hAnsi="Verdana"/>
          <w:color w:val="000000"/>
          <w:sz w:val="20"/>
        </w:rPr>
        <w:t xml:space="preserve"> she said. Her loose hair was flame in the wind.</w:t>
      </w:r>
    </w:p>
    <w:p w14:paraId="5D52ED0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“Now does that mean ‘ocean’ or ‘Atlantic’ or ‘water’?” asked van Sarawak, laughing. “Let’s go see.” He led her toward the beach.</w:t>
      </w:r>
    </w:p>
    <w:p w14:paraId="515B67E0"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trailed. A kind of steam launch, long and fast, was skipping over the waves, a mile or so offshore. Gulls flew up in a shrieking snowstorm of wings. He thought that if he’d been in charge, there would have been a Navy ship on picket out there.</w:t>
      </w:r>
    </w:p>
    <w:p w14:paraId="3AACE9C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Did he even have to decide anything? There were other Patrolmen in the pre-Roman past. They’d return to their respective eras and—</w:t>
      </w:r>
    </w:p>
    <w:p w14:paraId="16910BE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stiffened. A chill ran down his back and into his belly.</w:t>
      </w:r>
    </w:p>
    <w:p w14:paraId="55824E8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They’d return, and see what had happened, and try to correct the trouble. If any of them succeeded, this world would blink out of space-time, and he would go with it.</w:t>
      </w:r>
    </w:p>
    <w:p w14:paraId="030B279A"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Deirdre paused. Everard, standing in a cold sweat, hardly noticed what she was staring at, till she cried out and pointed. Then he joined her and squinted across the sea.</w:t>
      </w:r>
    </w:p>
    <w:p w14:paraId="5DFAE5E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launch was coming in close, its high stack fuming smoke and sparks, the gilt snake figurehead agleam. He could see the dwarfed forms of men aboard, and something white, with wings. It rose from the poopdeck and trailed at the end of a rope, mounting. A glider! Celtic aeronautics had gotten that far, at least—</w:t>
      </w:r>
    </w:p>
    <w:p w14:paraId="7D52E08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“Pretty thing,” said van Sarawak. “I suppose they have balloons too.”</w:t>
      </w:r>
    </w:p>
    <w:p w14:paraId="6F7BA2E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glider cast it’s tow and swooped inward. One of the guards on the beach shouted. The rest came running from behind the house, sunlight flashed off their guns. The launch sped for the shore and the glider landed, plowing a furrow in the beach.</w:t>
      </w:r>
    </w:p>
    <w:p w14:paraId="75267E3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An officer yelled, waving the Patrolmen back. Everard had a glimpse of Deirdre’s face, white and uncomprehending. Then a turret on the glider swiveled—a detached part of his mind assumed it was manually operated—and a cannon spoke.</w:t>
      </w:r>
    </w:p>
    <w:p w14:paraId="60C50AA0"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hit the dirt. Van Sarawak followed, dragging the girl with him. Grapeshot plowed hideously through the Afallonian soldiers.</w:t>
      </w:r>
    </w:p>
    <w:p w14:paraId="023585B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 xml:space="preserve">There came a spiteful crack of guns. Men were emerging from the aircraft, dark-faced men in turbans and sarongs. </w:t>
      </w:r>
      <w:r w:rsidRPr="00237EF4">
        <w:rPr>
          <w:rStyle w:val="0Text"/>
          <w:rFonts w:ascii="Verdana" w:hAnsi="Verdana"/>
          <w:color w:val="000000"/>
          <w:sz w:val="20"/>
        </w:rPr>
        <w:t>Hinduraj!</w:t>
      </w:r>
      <w:r w:rsidRPr="00237EF4">
        <w:rPr>
          <w:rFonts w:ascii="Verdana" w:hAnsi="Verdana"/>
          <w:color w:val="000000"/>
          <w:sz w:val="20"/>
        </w:rPr>
        <w:t xml:space="preserve"> thought Everard. They traded shots with the surviving guards, who rallied about their captain.</w:t>
      </w:r>
    </w:p>
    <w:p w14:paraId="5A56FB3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lastRenderedPageBreak/>
        <w:t>That man roared and led a charge. Everard looked up to see him almost at the glider and its crew. Van Sarawak leaped up and ran to join the fight. Everard rolled over, caught his leg, and pulled him down.</w:t>
      </w:r>
    </w:p>
    <w:p w14:paraId="55F163D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 xml:space="preserve">“Let me </w:t>
      </w:r>
      <w:r w:rsidRPr="00237EF4">
        <w:rPr>
          <w:rStyle w:val="0Text"/>
          <w:rFonts w:ascii="Verdana" w:hAnsi="Verdana"/>
          <w:color w:val="000000"/>
          <w:sz w:val="20"/>
        </w:rPr>
        <w:t>go!”</w:t>
      </w:r>
      <w:r w:rsidRPr="00237EF4">
        <w:rPr>
          <w:rFonts w:ascii="Verdana" w:hAnsi="Verdana"/>
          <w:color w:val="000000"/>
          <w:sz w:val="20"/>
        </w:rPr>
        <w:t xml:space="preserve"> The Venusian writhed. There was a sobbing in his throat. The racket of battle seemed to fill the sky.</w:t>
      </w:r>
    </w:p>
    <w:p w14:paraId="2890630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“No, you bloody fool! It’s us they’re after, and that wild Irishman did the worst thing he could have—” Everard slapped his friend’s face and looked up.</w:t>
      </w:r>
    </w:p>
    <w:p w14:paraId="4633222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launch, shallow-draught and screw-propelled, had run up to the beach and was retching armed men. The Afallonians realized too late that they had discharged their weapons and were being attacked from the rear.</w:t>
      </w:r>
    </w:p>
    <w:p w14:paraId="32B16D7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“Come on!” Everard yanked Deirdre and van Sarawak to their feet. “We’ve got to get out of here—get to the neighbors—”</w:t>
      </w:r>
    </w:p>
    <w:p w14:paraId="5BC10C0D"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 detachment of the boat crew saw him and veered. He felt rather than heard the flat smack of a bullet into turf. Slaves were screaming around the house. The two wolfhounds charged and were gunned down.</w:t>
      </w:r>
    </w:p>
    <w:p w14:paraId="17F833C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whirled to flee. Crouched, zigzag, that was the way, over the wall and out onto the road! He might have made it, but Deirdre stumbled and fell. Van Sarawak halted and stood over her with a snarl. Everard plunged to a stop, and by that time it was too late. They were covered.</w:t>
      </w:r>
    </w:p>
    <w:p w14:paraId="27E81A9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leader of the dark men snapped something at the girl. She sat up, giving him a defiant answer. He laughed shortly and jerked his thumb at the launch.</w:t>
      </w:r>
    </w:p>
    <w:p w14:paraId="0E50C18A"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“What do they want?” asked Everard in Greek.</w:t>
      </w:r>
    </w:p>
    <w:p w14:paraId="4B1D84D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“You.” She looked at him with horror. “You two—” The officer spoke. “And me to translate—No!”</w:t>
      </w:r>
    </w:p>
    <w:p w14:paraId="467D8D9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She twisted in the arms that held her and clawed at a man’s face. Everard’s fist traveled in a short arc that ended in a lovely squashing of nose. It was too good to last: a clubbed rifle descended on his head, and he was only dimly aware of being carried off to the launch.</w:t>
      </w:r>
    </w:p>
    <w:p w14:paraId="59AE764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crew left the glider behind, shoved their boat into deeper water, and revved it up. They left all the guardsmen slain, but took their own casualties along.</w:t>
      </w:r>
    </w:p>
    <w:p w14:paraId="14FC957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sat on a bench on the plunging deck and stared with slowly clearing eyes as the shoreline dwindled. Deirdre wept on van Sarawak’s shoulder, and the Venusian tried to console her. A chill noisy wind blew across indifferent waves, spindrift stung their faces.</w:t>
      </w:r>
    </w:p>
    <w:p w14:paraId="38FF43A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It was when the two white men emerged from a cabin that Everard’s mind was jarred back into motion. Not Asians after all—these were Europeans. And the rest of the crew had Caucasian features . . . grease paint!</w:t>
      </w:r>
    </w:p>
    <w:p w14:paraId="33D46CAA"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He regarded his new owners warily. One was a portly, middle-aged man of average height, in a red silk blouse and baggy white trousers and a sort of astrakhan hat; he was clean-shaven and his dark hair was twisted into a queue. The other was somewhat younger, a shaggy blond giant in a tunic sewn with copper links, legginged breeches, a leather cloak, and a horned helmet. Both wore revolvers at their belts and were treated deferentially.</w:t>
      </w:r>
    </w:p>
    <w:p w14:paraId="7759724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“What the devil—” Everard looked around. They were already out of sight of land and bending north. The engine made the hull quiver, spray sheeted when the bows bit into a wave.</w:t>
      </w:r>
    </w:p>
    <w:p w14:paraId="3D82C4D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older man spoke first in Afallonian. Everard shrugged. Then the bearded Nordic tried, first in a completely unrecognizable dialect but afterward: “</w:t>
      </w:r>
      <w:r w:rsidRPr="00237EF4">
        <w:rPr>
          <w:rStyle w:val="0Text"/>
          <w:rFonts w:ascii="Verdana" w:hAnsi="Verdana"/>
          <w:color w:val="000000"/>
          <w:sz w:val="20"/>
        </w:rPr>
        <w:t>Taelan thu Cimbric</w:t>
      </w:r>
      <w:r w:rsidRPr="00237EF4">
        <w:rPr>
          <w:rFonts w:ascii="Verdana" w:hAnsi="Verdana"/>
          <w:color w:val="000000"/>
          <w:sz w:val="20"/>
        </w:rPr>
        <w:t>?”</w:t>
      </w:r>
    </w:p>
    <w:p w14:paraId="5CC585D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who knew German, Swedish, and Anglo-Saxon, took a chance, while van Sarawak pricked up his Dutch ears. Deirdre huddled back wide-eyed, too bewildered to move.</w:t>
      </w:r>
    </w:p>
    <w:p w14:paraId="20ABF22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Style w:val="0Text"/>
          <w:rFonts w:ascii="Verdana" w:hAnsi="Verdana"/>
          <w:color w:val="000000"/>
          <w:sz w:val="20"/>
        </w:rPr>
        <w:t>“Ja,”</w:t>
      </w:r>
      <w:r w:rsidRPr="00237EF4">
        <w:rPr>
          <w:rFonts w:ascii="Verdana" w:hAnsi="Verdana"/>
          <w:color w:val="000000"/>
          <w:sz w:val="20"/>
        </w:rPr>
        <w:t xml:space="preserve"> said Everard, </w:t>
      </w:r>
      <w:r w:rsidRPr="00237EF4">
        <w:rPr>
          <w:rStyle w:val="0Text"/>
          <w:rFonts w:ascii="Verdana" w:hAnsi="Verdana"/>
          <w:color w:val="000000"/>
          <w:sz w:val="20"/>
        </w:rPr>
        <w:t>“ein wenig.”</w:t>
      </w:r>
      <w:r w:rsidRPr="00237EF4">
        <w:rPr>
          <w:rFonts w:ascii="Verdana" w:hAnsi="Verdana"/>
          <w:color w:val="000000"/>
          <w:sz w:val="20"/>
        </w:rPr>
        <w:t xml:space="preserve"> When Goldilocks looked uncertain, he amended it: “A little.”</w:t>
      </w:r>
    </w:p>
    <w:p w14:paraId="7F76923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“Ah, aen litt. Gode!”</w:t>
      </w:r>
      <w:r w:rsidRPr="00237EF4">
        <w:rPr>
          <w:rStyle w:val="0Text"/>
          <w:rFonts w:ascii="Verdana" w:hAnsi="Verdana"/>
          <w:color w:val="000000"/>
          <w:sz w:val="20"/>
        </w:rPr>
        <w:t xml:space="preserve"> The big man rubbed hairy hands. </w:t>
      </w:r>
      <w:r w:rsidRPr="00237EF4">
        <w:rPr>
          <w:rFonts w:ascii="Verdana" w:hAnsi="Verdana"/>
          <w:color w:val="000000"/>
          <w:sz w:val="20"/>
        </w:rPr>
        <w:t>“Ik hait Boierk Wulfilasson ok main gefreond heer erran Boleslav Arkonsky.”</w:t>
      </w:r>
    </w:p>
    <w:p w14:paraId="02D46170"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It was not any language Everard had ever heard of—it couldn’t even be the original.Cumbrian, after all these centuries—but the Patrolman could follow it tolerably well. The trouble would be in speaking; he couldn’t predict how it had evolved.</w:t>
      </w:r>
    </w:p>
    <w:p w14:paraId="28AAB92A"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lastRenderedPageBreak/>
        <w:t>“What the, hell erran thu maching, anyway?” he blustered. “Ik bin aen man auf Sirius—the stern Sirius, mit planeten ok all. Set uns gebach or willen be der Teufel to pay!”</w:t>
      </w:r>
    </w:p>
    <w:p w14:paraId="388E51E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Boierik Wulfilasson looked pained and suggested that the discussion be continued inside, with the young lady for interpreter. He led the way back into the cabin, which turned out to be small but comfortably furnished. The door remained open, with an armed guard looking in and more on call.</w:t>
      </w:r>
    </w:p>
    <w:p w14:paraId="46EA07DA"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Boleslav Arkonsky said something in Afallonian to Deirdre. She nodded, and he gave her a glass of wine. It seemed to steady her, but she spoke to Everard in a thin voice.</w:t>
      </w:r>
    </w:p>
    <w:p w14:paraId="1B3C21B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“We’ve been taken, Manslach. Their spies found out where you were kept. Another group is supposed to capture your machine—they know where that is, too.”</w:t>
      </w:r>
    </w:p>
    <w:p w14:paraId="6CE65C6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“So I imagined,” replied Everard. “But who in Baal’s name are they?”</w:t>
      </w:r>
    </w:p>
    <w:p w14:paraId="5C74672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Boierik guffawed at the question and expounded lengthily on his own cleverness. The idea was to make the Suffetes of Afallon think that Hinduraj was responsible. Actually, the secret alliance of Littorn and Cimberland had built up quite an effective spy service of its own. They were now bound for the; Littornian Embassy’s summer retreat on Ynys Llangollen (Nantucket), where the wizards would be induced to explain their spells and the great powers get a surprise.</w:t>
      </w:r>
    </w:p>
    <w:p w14:paraId="78A583B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“And if we don’t . . .?”</w:t>
      </w:r>
    </w:p>
    <w:p w14:paraId="00BA700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Deirdre translated Arkonsky’s answer word for word: “I regret the consequences to you. We are civilized men, and will pay well in gold and honor for your free cooperation; but the existence of our countries is at stake.”</w:t>
      </w:r>
    </w:p>
    <w:p w14:paraId="0B67812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 xml:space="preserve">Everard looked at them. Boierik seemed embarrassed and unhappy, the boastful glee evaporated from him. Boleslav Arkonsky drummed on the table, his lips compressed but a certain mute appeal in his eyes. </w:t>
      </w:r>
      <w:r w:rsidRPr="00237EF4">
        <w:rPr>
          <w:rStyle w:val="0Text"/>
          <w:rFonts w:ascii="Verdana" w:hAnsi="Verdana"/>
          <w:color w:val="000000"/>
          <w:sz w:val="20"/>
        </w:rPr>
        <w:t>Don’t make us do this. We have to live with ourselves.</w:t>
      </w:r>
    </w:p>
    <w:p w14:paraId="1CD25DC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They were probably husbands and fathers, they must enjoy a mug of beer and a friendly game of dice as well as the next man, maybe Boierik bred horses in Italy and Arkonsky was a rose fancier on the Baltic shores. But none of it would do their captives a bit of good, not when the almighty Nation locked horns with its kin.</w:t>
      </w:r>
    </w:p>
    <w:p w14:paraId="4D6491D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paused briefly to admire the sheer artistry of this operation and began wondering what to do. The launch was fast, but would need something like twenty hours to reach Nantucket if he remembered the trip. There was that much time at least.</w:t>
      </w:r>
    </w:p>
    <w:p w14:paraId="263CC96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“We are weary,” he said in English. “May we not rest a while?”</w:t>
      </w:r>
    </w:p>
    <w:p w14:paraId="05083F9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“Ja, deedly,”</w:t>
      </w:r>
      <w:r w:rsidRPr="00237EF4">
        <w:rPr>
          <w:rStyle w:val="0Text"/>
          <w:rFonts w:ascii="Verdana" w:hAnsi="Verdana"/>
          <w:color w:val="000000"/>
          <w:sz w:val="20"/>
        </w:rPr>
        <w:t xml:space="preserve"> said Boierik with a clumsy graciousness. </w:t>
      </w:r>
      <w:r w:rsidRPr="00237EF4">
        <w:rPr>
          <w:rFonts w:ascii="Verdana" w:hAnsi="Verdana"/>
          <w:color w:val="000000"/>
          <w:sz w:val="20"/>
        </w:rPr>
        <w:t>“Ok wir swollen gode gefreonds bin, ni</w:t>
      </w:r>
      <w:r w:rsidRPr="00237EF4">
        <w:rPr>
          <w:rStyle w:val="0Text"/>
          <w:rFonts w:ascii="Verdana" w:hAnsi="Verdana"/>
          <w:color w:val="000000"/>
          <w:sz w:val="20"/>
        </w:rPr>
        <w:t>?”</w:t>
      </w:r>
    </w:p>
    <w:p w14:paraId="287CCB1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Sunset smoldered redly to the west. Deirdre and van Sarawak stood at the rail, looking across a gray waste of waters. Three crewmen, their brown paint and Asian garments removed, poised alert and weaponed on the poop; a man steered by compass; Boierik and Everard paced the quarterdeck, talking. AH wore heavy cloaks against a stiff, stinging wind.</w:t>
      </w:r>
    </w:p>
    <w:p w14:paraId="56880A8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was getting some proficiency in the Cimbrian language; his tongue still limped, but he could make himself understood. Mostly, though, he let Boierik do the talking.</w:t>
      </w:r>
    </w:p>
    <w:p w14:paraId="3C087000"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“So you are from the stars? These matters I do not understand. I am a simple man. Had I my way, I would manage my Tuscan estate in peace and let the world rave as it will. But we of the Folk have our obligations.” The Teutons seemed to have replaced the Latins altogether in Italy, as the Saxons had done the Britons in Everard’s world.</w:t>
      </w:r>
    </w:p>
    <w:p w14:paraId="2ABD881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 know how you feel,” said the Patrolman. “It is a strange thing, that so many should fight when so few want to.”</w:t>
      </w:r>
    </w:p>
    <w:p w14:paraId="441BB1C0"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“Oh, but it is necessary.” Almost a whine there. “You don’t understand. Carthagalann stole Egypt, our rightful possession.”</w:t>
      </w:r>
    </w:p>
    <w:p w14:paraId="757EFE3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“Italia irredenta,”</w:t>
      </w:r>
      <w:r w:rsidRPr="00237EF4">
        <w:rPr>
          <w:rStyle w:val="0Text"/>
          <w:rFonts w:ascii="Verdana" w:hAnsi="Verdana"/>
          <w:color w:val="000000"/>
          <w:sz w:val="20"/>
        </w:rPr>
        <w:t xml:space="preserve"> murmured Everard.</w:t>
      </w:r>
    </w:p>
    <w:p w14:paraId="23EAB02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“Huh?”</w:t>
      </w:r>
    </w:p>
    <w:p w14:paraId="7D73FEC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“Never mind. So you Cimbri are allied with Littorn, and hope to grab off Europe and Africa while the big powers are fighting in the East.”</w:t>
      </w:r>
    </w:p>
    <w:p w14:paraId="6603521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“Not at all!” replied Boierik indignantly. “We are merely asserting our rightful and historic territorial claims. Why, the king himself said—” And so on and so on.</w:t>
      </w:r>
    </w:p>
    <w:p w14:paraId="2870549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braced himself against the roll of the deck. “It seems to me that you treat us wizards rather hardily,” he declared. “Beware lest we get really angered at you.”</w:t>
      </w:r>
    </w:p>
    <w:p w14:paraId="78699C0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lastRenderedPageBreak/>
        <w:t>“All of us are protected against curses and shapings.”</w:t>
      </w:r>
    </w:p>
    <w:p w14:paraId="06930EA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“Well—”</w:t>
      </w:r>
    </w:p>
    <w:p w14:paraId="52A62EB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 wish you would help us freely,” said Boierik. “I will be happy to demonstrate to you the justice of our cause, if you have a few hours to spare.”</w:t>
      </w:r>
    </w:p>
    <w:p w14:paraId="4C5A89E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shook his head and stopped by Deirdre. Her face was a blur in the thickening dusk, but he caught a forlorn defiance in her voice: “I hope you are telling him what to do with his plans, Manslach.”</w:t>
      </w:r>
    </w:p>
    <w:p w14:paraId="48694CF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“No,” said Everard heavily. “We are going to help them.”</w:t>
      </w:r>
    </w:p>
    <w:p w14:paraId="0AB9943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She stood as if struck.</w:t>
      </w:r>
    </w:p>
    <w:p w14:paraId="0C77D39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“What are you saying, Manse?” asked van Sarawak.</w:t>
      </w:r>
    </w:p>
    <w:p w14:paraId="6BFCA72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told him.</w:t>
      </w:r>
    </w:p>
    <w:p w14:paraId="56A6AEC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“No!” said the Venusian.</w:t>
      </w:r>
    </w:p>
    <w:p w14:paraId="538C207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“Yes,” said Everard.</w:t>
      </w:r>
    </w:p>
    <w:p w14:paraId="41C6986D"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“By God, no! I’ll—”</w:t>
      </w:r>
    </w:p>
    <w:p w14:paraId="7AD2589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grabbed his arm and said coldly: “Be still. I know what I’m doing. We can’t take sides in this world, we’re against everybody and you’d better realize it. The only thing to do is play along with these fellows for a while. And don’t tell that to Deirdre.”</w:t>
      </w:r>
    </w:p>
    <w:p w14:paraId="729DDEF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Van Sarawak bent his head and stood for a moment, thinking. “All right,” he said dully.</w:t>
      </w:r>
    </w:p>
    <w:p w14:paraId="2D7F8D7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Littornian resort was on the southern shore of Nantucket, near a fishing village but walled off from it. The embassy had built in the style of its homeland, long timber houses with roofs arched like a cat’s back, a main hall and its outbuildings enclosing a flagged courtyard. Everard finished a night’s sleep and a breakfast made miserable by Deirdre’s eyes by standing on deck as they came to the private pier. Another, bigger launch was already there, and the grounds swarmed with hard-looking men. Arkonsky’s eyes kindled, and he said in Afallonian: “I see the magic engine has been brought. We can go right to work.”</w:t>
      </w:r>
    </w:p>
    <w:p w14:paraId="1162B8B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When Boierik interpreted, Everard felt his heart slam.</w:t>
      </w:r>
    </w:p>
    <w:p w14:paraId="13551DF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guests, as the Cumbrian insisted on calling them, were led into a great room where Arkonsky bent the knee to an idol with four faces, that Svantevit which the Danes had chopped up for firewood in the other history. There was a blaze on the hearth against the autumn chill, and guards posted around the walls. Everard had eyes only for the scooter, where it stood gleaming on the floor.</w:t>
      </w:r>
    </w:p>
    <w:p w14:paraId="436AA21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 hear it was a hard fight in Catuvellaunan,” remarked Boierik to him. “Many were killed, but our folk got away without being followed.” He touched a handlebar gingerly. “And this wain can truly appear anywhere it wishes, out of thin air?”</w:t>
      </w:r>
    </w:p>
    <w:p w14:paraId="6CD9D3CD"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“Yes,” said Everard.</w:t>
      </w:r>
    </w:p>
    <w:p w14:paraId="7B9F522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Deirdre gave him a look of scorn such as he had never known. She stood haughtily away from him and van Sarawak.</w:t>
      </w:r>
    </w:p>
    <w:p w14:paraId="2A20D8E0"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Arkonsky spoke to her, something he wanted translated. She spat at his feet. Boierik sighed and gave the word to Everard:</w:t>
      </w:r>
    </w:p>
    <w:p w14:paraId="492CD05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“We wish the engine demonstrated. You and I will go for a ride on it. I warn you, I will have a revolver at your back; you will tell me in advance everything you mean to do, and if aught untoward happens I will shoot. Your friends will remain here as hostages, also to be shot on the first suspicion. But I’m sure we will all be good friends.”</w:t>
      </w:r>
    </w:p>
    <w:p w14:paraId="5741273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nodded. There was a tautness thrumming in him, and his palms felt cold and wet. “First I must say a spell,” he answered.</w:t>
      </w:r>
    </w:p>
    <w:p w14:paraId="798B519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Elis eyes flicked. One glance memorized the spatial reading of the position meters and the time reading of the clock on the scooter. Another look showed van Sarawak seated on a bench, under Arkonsky’s drawn pistol and the rifles of the guards; Deirdre sat down too, stiffly, as far from him as she could get. Everard made a close estimate of the bench’s position relative to the scooter’s, lifted his arms, and chanted in Temporal:</w:t>
      </w:r>
    </w:p>
    <w:p w14:paraId="70C6B09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“Van, I’m going to try to pull you out of here. Stay exactly where you are now; repeat, exactly. I’ll pick you up on the fly. If all goes well, that’ll happen about one minute after I blink out of here with our shaggy comrade.”</w:t>
      </w:r>
    </w:p>
    <w:p w14:paraId="1170EE9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Venusian sat wooden-faced. There was a thin beading of sweat on his forehead.</w:t>
      </w:r>
    </w:p>
    <w:p w14:paraId="347ED69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“Very good,” said Everard in his pidgin Cimbrian. “Mount on the rear saddle, Boierik, and we’ll put this magic horse through her paces.”</w:t>
      </w:r>
    </w:p>
    <w:p w14:paraId="00FAA19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lastRenderedPageBreak/>
        <w:t>The big man nodded and obeyed. As Everard took the front seat, he felt a gun muzzle held shakily against his back. “Tell Arkonsky we’ll be back in half an hour,” he added; they had approximately the same time units here as in his world, both descended from the Babylonian. When that had been taken care of, Everard said: “The first thing we will do is appear in midair over the ocean and hover.”</w:t>
      </w:r>
    </w:p>
    <w:p w14:paraId="2A14FB30"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“F-f-fine,” said Boierik. He didn’t sound very convinced.</w:t>
      </w:r>
    </w:p>
    <w:p w14:paraId="01F52D2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set the space controls for ten miles east and a thousand feet up and threw the main switch.</w:t>
      </w:r>
    </w:p>
    <w:p w14:paraId="35D2899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They sat like witches astride a broom, looking down on a greenish-gray sweep of waters and the distant blur which was land. The wind was high, it caught at them and Everard gripped tight with his knees. He heard Boierik’s oath and smiled wanly.</w:t>
      </w:r>
    </w:p>
    <w:p w14:paraId="68F592E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“Well,” he asked, “how do you like this?”</w:t>
      </w:r>
    </w:p>
    <w:p w14:paraId="301198B0"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“It . . . it is wonderful.” As he grew accustomed to the idea, the Cimbrian gathered enthusiasm. “Why, with machines like this, we can soar above enemy cities and pelt them with fire.”</w:t>
      </w:r>
    </w:p>
    <w:p w14:paraId="2E1B599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Somehow, that made Everard feel better about what he was going to do.</w:t>
      </w:r>
    </w:p>
    <w:p w14:paraId="6A483AB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“Now we will fly ahead,” he announced, and sent the scooter gliding through the air. Boierik whooped exuberantly. “And now we will make the instantaneous jump to your homeland.”</w:t>
      </w:r>
    </w:p>
    <w:p w14:paraId="7002326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threw the maneuver switch. The scooter looped the loop and dropped at a three-gee acceleration.</w:t>
      </w:r>
    </w:p>
    <w:p w14:paraId="1F55BAF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Forewarned, the Patrolman could still barely hang on. He never knew whether the curve or the dive had thrown Boierik; he only had a moment’s hideous glimpse of the man plunging down through windy spaces to the sea.</w:t>
      </w:r>
    </w:p>
    <w:p w14:paraId="36F3870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For a little while, then, Everard hung above the waves. His first reaction was a cold shudder . . . suppose Boierik had had time to shoot? His second was a gray guilt. Both he dismissed, and concentrated on the problem of rescuing van Sarawak.</w:t>
      </w:r>
    </w:p>
    <w:p w14:paraId="3790E35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He set the space verniers for one foot in front of the prisoners’ bench, the time unit for one minute after he had departed. His right hand he kept by the controls—he’d have to work fast—and his left free.</w:t>
      </w:r>
    </w:p>
    <w:p w14:paraId="4C6DCCA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Hang on to your seats, fellahs. Here we go again.</w:t>
      </w:r>
    </w:p>
    <w:p w14:paraId="2B520DC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machine flashed into existence almost in front of van Sarawak, Everard clutched the Venusian’s tunic and hauled him close, inside the spatiotemporal field, even as his right hand spun the time dial back and snapped over the main switch.</w:t>
      </w:r>
    </w:p>
    <w:p w14:paraId="05E72140"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 bullet caromed off metal. Everard had a moment’s glimpse of Arkonsky shouting. And then it was all gone and they were on a grassy hill sloping down to the beach. It was 2,000 years ago.</w:t>
      </w:r>
    </w:p>
    <w:p w14:paraId="0EF3503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He collapsed shivering over the handlebars.</w:t>
      </w:r>
    </w:p>
    <w:p w14:paraId="27584DA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 cry brought him back to awareness. He twisted around, looking at van Sarawak where the Venusian sprawled on the hillside. One arm was still around Deirdre’s waist.</w:t>
      </w:r>
    </w:p>
    <w:p w14:paraId="01A6ED90"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wind lulled, and the sea rolled into a broad white strand, and clouds walked high in heaven.</w:t>
      </w:r>
    </w:p>
    <w:p w14:paraId="7BF4592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 can’t say I blame you, Van.” Everard paced before the scooter and looked at the ground. “But it does complicate matters greatly.”</w:t>
      </w:r>
    </w:p>
    <w:p w14:paraId="680CC43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“What was I supposed to do?” There was a raw note in the other’s voice. “Leave her there for those bastards to kill—or to be snuffed out with her entire universe?”</w:t>
      </w:r>
    </w:p>
    <w:p w14:paraId="4CD1882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“In case you’ve forgotten, we’re conditioned against revealing the Patrol’s existence to unauthorized people,” said Everard. “We couldn’t tell her the truth even if we wanted to . . . and I, for one, don’t want to.”</w:t>
      </w:r>
    </w:p>
    <w:p w14:paraId="1D61A6F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He looked at the girl. She stood breathing heavily, with a dawn in her eyes. The wind caressed her hair and the long thin dress.</w:t>
      </w:r>
    </w:p>
    <w:p w14:paraId="464E7D2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She shook her head, as if clearing a mist of nightmare, and ran over to clasp their hands. “Forgive me, Manslach,” she whispered. “I should have known you’d not betray us.” She kissed him and van Sarawak. The Venusian responded eagerly, but Everard couldn’t bring himself to. He would have remembered Judas.</w:t>
      </w:r>
    </w:p>
    <w:p w14:paraId="4C237EC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“Where are we?” she chattered. “It looks almost like Llangollen, but no men—Have you taken us to the Happy Isles?” She spun on one foot and danced among summer flowers. “Can we rest here a while before returning home?”</w:t>
      </w:r>
    </w:p>
    <w:p w14:paraId="08C39B0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drew a long breath. “I’ve bad news for you, Deirdre,” he said.</w:t>
      </w:r>
    </w:p>
    <w:p w14:paraId="531FCD6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lastRenderedPageBreak/>
        <w:t>She grew silent, and he saw her gather herself.</w:t>
      </w:r>
    </w:p>
    <w:p w14:paraId="06181BE0"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“We can’t go back.”</w:t>
      </w:r>
    </w:p>
    <w:p w14:paraId="65F214F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She waited mutely.</w:t>
      </w:r>
    </w:p>
    <w:p w14:paraId="131B81E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“The—the spells I had to use, to save our Uses . . . I had no choice, but those spells debar us from returning home.”</w:t>
      </w:r>
    </w:p>
    <w:p w14:paraId="2154496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“There is no hope?” He could barely hear her.</w:t>
      </w:r>
    </w:p>
    <w:p w14:paraId="3990A1E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Everard’s eyes stung. “No,” he said.</w:t>
      </w:r>
    </w:p>
    <w:p w14:paraId="7C9FD83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She turned and walked away. Van Sarawak moved to follow her, but thought better of it and sat down beside Everard. “What’d you tell her?” he asked.</w:t>
      </w:r>
    </w:p>
    <w:p w14:paraId="1B36596D"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repeated his words. “It seemed the best compromise,” he finished. “I can’t send her back to—what’s waiting for this world.”</w:t>
      </w:r>
    </w:p>
    <w:p w14:paraId="0F115AE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“No.” Van Sarawak sat quiet for a while, staring across the sea. Then: “What year is this? About the time of Christ? Then we’re still upstairs of the turning point.”</w:t>
      </w:r>
    </w:p>
    <w:p w14:paraId="27DA160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“Yeh. And we still have to find out what it was.”</w:t>
      </w:r>
    </w:p>
    <w:p w14:paraId="748B116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“Let’s go back to the farther past. Lots of Patrol offices. We can recruit help there.”</w:t>
      </w:r>
    </w:p>
    <w:p w14:paraId="1626C17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“Maybe.” Everard lay back in the grass and regarded the sky. Reaction overwhelmed him. “I think I can locate the key event right here, though, with Deirdre’s help. Wake me up when she comes back.”</w:t>
      </w:r>
    </w:p>
    <w:p w14:paraId="67D86BD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She returned dry-eyed, a desolate calm over her. When Everard asked if she would assist in his own mission, she nodded. “Of course. My life is yours who saved it.”</w:t>
      </w:r>
    </w:p>
    <w:p w14:paraId="74AEC64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Style w:val="0Text"/>
          <w:rFonts w:ascii="Verdana" w:hAnsi="Verdana"/>
          <w:color w:val="000000"/>
          <w:sz w:val="20"/>
        </w:rPr>
        <w:t>After getting you into that mess in the first place.</w:t>
      </w:r>
      <w:r w:rsidRPr="00237EF4">
        <w:rPr>
          <w:rFonts w:ascii="Verdana" w:hAnsi="Verdana"/>
          <w:color w:val="000000"/>
          <w:sz w:val="20"/>
        </w:rPr>
        <w:t xml:space="preserve"> Everard said carefully: “All I want from you is some information. Do you know about . . . about putting people to sleep, a sleep in which they may believe anything they’re told?”</w:t>
      </w:r>
    </w:p>
    <w:p w14:paraId="6FF8F56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“Y-yes,” she said doubtfully. “I’ve seen medical Druids do that.”</w:t>
      </w:r>
    </w:p>
    <w:p w14:paraId="3CEB03AD"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“It won’t harm you. I only wish to make you sleep so you can remember everything you know, things you believe forgotten. It won’t take long.”</w:t>
      </w:r>
    </w:p>
    <w:p w14:paraId="1EF8D18D"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Her trustfulness was hard to endure. Using Patrol techniques, Everard put her in a hypnotic state of total recall and dredged out all she had ever read or heard about the Second Punic War. That added up to enough for his purposes.</w:t>
      </w:r>
    </w:p>
    <w:p w14:paraId="4A8BCF8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Roman interference with Carthaginian enterprise south of the Ebro, in direct violation of treaty, had been the last roweling. In 219</w:t>
      </w:r>
      <w:r w:rsidRPr="00237EF4">
        <w:rPr>
          <w:rStyle w:val="5Text"/>
          <w:rFonts w:ascii="Verdana" w:hAnsi="Verdana"/>
          <w:color w:val="000000"/>
          <w:sz w:val="20"/>
        </w:rPr>
        <w:t xml:space="preserve"> </w:t>
      </w:r>
      <w:r w:rsidRPr="00237EF4">
        <w:rPr>
          <w:rStyle w:val="2Text"/>
          <w:rFonts w:ascii="Verdana" w:hAnsi="Verdana"/>
          <w:color w:val="000000"/>
          <w:sz w:val="20"/>
        </w:rPr>
        <w:t>B.C.</w:t>
      </w:r>
      <w:r w:rsidRPr="00237EF4">
        <w:rPr>
          <w:rStyle w:val="5Text"/>
          <w:rFonts w:ascii="Verdana" w:hAnsi="Verdana"/>
          <w:color w:val="000000"/>
          <w:sz w:val="20"/>
        </w:rPr>
        <w:t xml:space="preserve"> </w:t>
      </w:r>
      <w:r w:rsidRPr="00237EF4">
        <w:rPr>
          <w:rFonts w:ascii="Verdana" w:hAnsi="Verdana"/>
          <w:color w:val="000000"/>
          <w:sz w:val="20"/>
        </w:rPr>
        <w:t>Hannibal Barca, governor of Carthaginian Spain, laid siege to Saguntum. After eight months he took it, and thus provoked his long-planned war with Rome. At the beginning of May, 218, he crossed the Pyrenees with 90,000 infantry, 12,000 cavalry, and 37 elephants, marched through Gaul, and went over the Alps. His losses en route were gruesome: only 20,000 foot and 6,000 horse reached Italy late in the year. Nevertheless, near the Ticinus River he met and broke a superior Roman force. In the course of the following year, he fought several bloodily victorious battles and advanced into Apulia and Campania.</w:t>
      </w:r>
    </w:p>
    <w:p w14:paraId="70A689C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Apulians, Lucaninas, Bruttians, and Samnites went over to his side. Quintus Fabius Maximus fought a grim guerrilla war, which laid Italy waste and decided nothing. But meanwhile Hasdrubal Barca was organizing Spain, and in 211 he arrived with reinforcements. In 210 Hannibal took and burned Rome, and in 207 the last cities of the confederacy surrendered to him.</w:t>
      </w:r>
    </w:p>
    <w:p w14:paraId="40004F3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“That’s it,” said Everard. He stroked the coppery hair of the girl lying beside him. “Go to sleep now. Sleep well and wake up glad of heart.”</w:t>
      </w:r>
    </w:p>
    <w:p w14:paraId="66EAD1C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“What’d she tell you?” asked van Sarawak.</w:t>
      </w:r>
    </w:p>
    <w:p w14:paraId="597DD9D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 lot of detail,” said Everard—the whole story had required more than an hour. “The important thing is this: her knowledge of history is good, but never mentions the Scipios.”</w:t>
      </w:r>
    </w:p>
    <w:p w14:paraId="4C1AE93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who’s?”</w:t>
      </w:r>
    </w:p>
    <w:p w14:paraId="3F70DFB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“Publius Cornelius Scipio commanded the Roman army at Ticinus, and was beaten there. But later he had the intelligence to turn westward and gnaw away the Carthaginian base in Spain. It ended with Hannibal being effectively cut off in Italy, and the Iberian help which could be sent was annihilated. Scipio’s son of the same name also held a high command, and was the man who finally whipped Hannibal at Zama; that’s Scipio Africanus the Elder.</w:t>
      </w:r>
    </w:p>
    <w:p w14:paraId="6842F39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“Father and son were by far the best leaders Rome had—hut Deirdre never heard of them.”</w:t>
      </w:r>
    </w:p>
    <w:p w14:paraId="6B88346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lastRenderedPageBreak/>
        <w:t>“So—” Van Sarawak stared eastward across the sea, where Gauls and Cimbri and Parthians were ramping through the shattered Classical world. “What happened to them in this time line?”</w:t>
      </w:r>
    </w:p>
    <w:p w14:paraId="634F755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 xml:space="preserve">“My own total recall tells me that both the Scipios were at Ticinus, and very nearly killed; the son saved his father’s life during the retreat, which I imagine was more like a stampede. One gets you ten that in </w:t>
      </w:r>
      <w:r w:rsidRPr="00237EF4">
        <w:rPr>
          <w:rStyle w:val="0Text"/>
          <w:rFonts w:ascii="Verdana" w:hAnsi="Verdana"/>
          <w:color w:val="000000"/>
          <w:sz w:val="20"/>
        </w:rPr>
        <w:t>this</w:t>
      </w:r>
      <w:r w:rsidRPr="00237EF4">
        <w:rPr>
          <w:rFonts w:ascii="Verdana" w:hAnsi="Verdana"/>
          <w:color w:val="000000"/>
          <w:sz w:val="20"/>
        </w:rPr>
        <w:t xml:space="preserve"> history the Scipios died there.”</w:t>
      </w:r>
    </w:p>
    <w:p w14:paraId="7A55524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“Somebody must have knocked them off,” said van Sarawak on a rising note. “Some time traveler . . . it could only have been that.”</w:t>
      </w:r>
    </w:p>
    <w:p w14:paraId="36439A6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“Well, it seems probable, anyhow. We’ll see.” Everard looked away from Deirdre’s slumbrous face. “We’ll see.”</w:t>
      </w:r>
    </w:p>
    <w:p w14:paraId="5A867AD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At the Pleistocene resort—half an hour after having left it—the Patrolmen put the girl in charge of a sympathetic Greek-speaking matron and summoned their colleagues. Then the message capsules began jumping through space-time.</w:t>
      </w:r>
    </w:p>
    <w:p w14:paraId="742370C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All offices prior to 218</w:t>
      </w:r>
      <w:r w:rsidRPr="00237EF4">
        <w:rPr>
          <w:rStyle w:val="5Text"/>
          <w:rFonts w:ascii="Verdana" w:hAnsi="Verdana"/>
          <w:color w:val="000000"/>
          <w:sz w:val="20"/>
        </w:rPr>
        <w:t xml:space="preserve"> </w:t>
      </w:r>
      <w:r w:rsidRPr="00237EF4">
        <w:rPr>
          <w:rStyle w:val="2Text"/>
          <w:rFonts w:ascii="Verdana" w:hAnsi="Verdana"/>
          <w:color w:val="000000"/>
          <w:sz w:val="20"/>
        </w:rPr>
        <w:t>B.C.</w:t>
      </w:r>
      <w:r w:rsidRPr="00237EF4">
        <w:rPr>
          <w:rFonts w:ascii="Verdana" w:hAnsi="Verdana"/>
          <w:color w:val="000000"/>
          <w:sz w:val="20"/>
        </w:rPr>
        <w:t>—the closest was Alexandria, 250-230—were “still” there, two hundred or so agents altogether. Written contact with the future was confirmed to be impossible, and a few short jaunts upstairs clinched the proof. A worried conference met at the Academy, back in the Oligocene Period. Unattached agents ranked those with steady assignments but not each other; on the basis of his own experience, Everard found himself the chairman of a committee of top-bracket officers.</w:t>
      </w:r>
    </w:p>
    <w:p w14:paraId="0EA9967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It was a frustrating job. These men and women had leaped centuries and wielded the weapons of gods; but they were still human, with all the ingrained orneriness of their race.</w:t>
      </w:r>
    </w:p>
    <w:p w14:paraId="1AFE6B4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Everyone agreed that the damage would have to be repaired. But there was fear for those agents who had gone ahead into time before being warned; if they weren’t back when history was re-altered, they would never be seen again. Everard deputized parties to attempt rescue, but doubted there’d be much success; he warned them sternly to return in a day or face the consequences.</w:t>
      </w:r>
    </w:p>
    <w:p w14:paraId="2D65B1D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 man from the Scientific Renaissance had another point to make. Granted, it was the survivors’ plain duty to restore the original time track. But they had a duty to knowledge as well. Here was a unique chance to study a whole new phase of humankind; there should be several years’ anthropological work done before—Everard slapped him down with difficulty. There weren’t so many Patrolmen left that they could take the risk.</w:t>
      </w:r>
    </w:p>
    <w:p w14:paraId="31658B4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Study groups had to determine the exact moment and circumstances of the change. The wrangling over methods went on interminably. Everard glared out the window, into the prehuman night, and wondered if the sabertooths weren’t doing a better job after all than their simian successors.</w:t>
      </w:r>
    </w:p>
    <w:p w14:paraId="1F9C3540"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When he had finally gotten his bands dispatched, he broke out a bottle and got drunk with van Sarawak.</w:t>
      </w:r>
    </w:p>
    <w:p w14:paraId="46B39CA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Reconvening the next day, the steering committee heard from its deputies, who had run up a total of years in the future. A dozen Patrolmen had been rescued from more or less ignominious situations; another score would simply have to be written off. The spy group’s report was more interesting. It seemed that there had been two Helvetian mercenaries who joined Hannibal in the Alps and won his confidence. After the war, they had risen to high positions in Carthage; under the names of Phrontes and Himilco, they had practically run the government, engineered Hannibal’s murder, and set new records for luxurious living. One of the Patrolmen had seen their homes and the men themselves. “A lot of improvements that hadn’t been thought of in Classical times. The fellows looked to me like Neldorians, 205th millennium.”</w:t>
      </w:r>
    </w:p>
    <w:p w14:paraId="738DD30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nodded. That was an age of bandits who had “already” given the Patrol a lot of work. “I think we’ve settled the matter,” he said. “It makes no difference whether they were with Hannibal before Ticinus or not. We’d have hell’s own time arresting them in the Alps without tipping our hand and changing the future ourselves. What counts is that they seem to have rubbed out the Scipios, and that’s the point we’ll have to strike at.”</w:t>
      </w:r>
    </w:p>
    <w:p w14:paraId="22E50F3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 Nineteenth-Century Britisher, competent but with elements of Colonel Blimp, unrolled a map and discoursed on his aerial observations of the battle. He’d used an infra-red telescope to look through low clouds. “And here the Romans stood—”</w:t>
      </w:r>
    </w:p>
    <w:p w14:paraId="4885142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 xml:space="preserve">“I know,” said Everard. “A thin red line. The moment when they took flight is the crucial one, but the confusion then also gives us our chance. Okay, we’ll want to surround the battlefield unobtrusively, but I don’t think we can get away with more than </w:t>
      </w:r>
      <w:r w:rsidRPr="00237EF4">
        <w:rPr>
          <w:rFonts w:ascii="Verdana" w:hAnsi="Verdana"/>
          <w:color w:val="000000"/>
          <w:sz w:val="20"/>
        </w:rPr>
        <w:lastRenderedPageBreak/>
        <w:t>two agents actually on the scene. The Alexandria office can supply Van and me with costumes.”</w:t>
      </w:r>
    </w:p>
    <w:p w14:paraId="346238D0"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 say,” exclaimed the Englishman. “I thought I’d have the privilege.”</w:t>
      </w:r>
    </w:p>
    <w:p w14:paraId="372A62F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“No. Sorry.” Everard smiled with one corner of his mouth. “It’s no privilege, anyway. Risk your neck, and all to wipe out a world of people like yourself.”</w:t>
      </w:r>
    </w:p>
    <w:p w14:paraId="7022C08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“But dash it all—”</w:t>
      </w:r>
    </w:p>
    <w:p w14:paraId="004089A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rose. “I’ve got to go,” he said flatly. “I don’t know why, but I’ve got to.”</w:t>
      </w:r>
    </w:p>
    <w:p w14:paraId="46EDB5B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Van Sarawak nodded.</w:t>
      </w:r>
    </w:p>
    <w:p w14:paraId="286021F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They left their scooter in a clump of trees and started across the field.</w:t>
      </w:r>
    </w:p>
    <w:p w14:paraId="0B03E0B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Around the horizon and up in the sky waited a hundred armed</w:t>
      </w:r>
    </w:p>
    <w:p w14:paraId="2ED09A1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Patrolmen, but that was small consolation here among spears and arrows. Lowering clouds hurried before a cold whistling wind, there was a spatter of rain, sunny Italy was enjoying its late fall.</w:t>
      </w:r>
    </w:p>
    <w:p w14:paraId="13B4DE8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cuirass was heavy on Everard’s shoulders as he trotted across blood-slippery mud. He had helmet, greaves, a Roman shield on his left arm and a sword at his waist; but his right hand gripped a stunner. Van Sarawak loped behind, similarly equipped, eyes shifting under the wind-ruffled officer’s plume.</w:t>
      </w:r>
    </w:p>
    <w:p w14:paraId="1CCA411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Trumpets howled and drums stuttered. It was all but lost among the yells of men and tramp of feet, screaming horses and whining arrows. The legion of Carthage was pressing in, hammering edged metal against the buckling Roman lines. Here and there the fight was already breaking up into small knots, where men cursed and cut at strangers.</w:t>
      </w:r>
    </w:p>
    <w:p w14:paraId="162F7A2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combat had passed over this area and swayed beyond. Death lay around him. Everard hurried behind the Roman force, toward the distant gleam of the eagles. Across helmets and corpses, he made out a banner that fluttered triumphant, vivid red and purple against the unrestful sky. And there, looming gray and monstrous, lifting their trunks and bellowing, came a squad of elephants.</w:t>
      </w:r>
    </w:p>
    <w:p w14:paraId="366DF47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He had seen war before. It was always the same—not a neat affair of lines across maps, nor a hallooing gallantry, but men who gasped and sweated and bled in bewilderment.</w:t>
      </w:r>
    </w:p>
    <w:p w14:paraId="33498D2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 slight, dark-faced youth squirmed nearby, trying feebly to pull out the javelin which had pierced his stomach. He was a cavalryman from Carthage, but the burly Italian peasant who sat next to him, staring without belief at the stump of an arm, paid no attention.</w:t>
      </w:r>
    </w:p>
    <w:p w14:paraId="27B98D1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 flight of crows hovered overhead, riding the wind and waiting.</w:t>
      </w:r>
    </w:p>
    <w:p w14:paraId="146605A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“This way,” muttered Everard. “Hurry up, for God’s sake! That line’s going to break any minute.”</w:t>
      </w:r>
    </w:p>
    <w:p w14:paraId="28F43CF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breath was raw in his throat as he panted toward the standards of the Republic. It came to him that he’d always rather wished Hannibal had won. There was something repellent about the cold, unimaginative greed of Rome. And here he was, trying to save the city. Well-a-day, life was often an odd business.</w:t>
      </w:r>
    </w:p>
    <w:p w14:paraId="3CD3093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It was some consolation that Scipio Africanus was one of the few decent men left after the war.</w:t>
      </w:r>
    </w:p>
    <w:p w14:paraId="0715AC79"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Screaming and clangor lifted, and the Italians reeled back. Everard saw something like a wave smashed against a rock. But it was the rock which advanced, crying out and stabbing, stabbing.</w:t>
      </w:r>
    </w:p>
    <w:p w14:paraId="65864C7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He began to run. A legionary went past, howling his panic. A grizzled Roman veteran spat on the ground, braced his feet, and stood where he was till they cut him down. Hannibal’s elephants squealed and lifted curving tusks. The ranks of Carthage held firm, advancing to the inhuman pulse of their drums. Cavalry skirmished on the wings in a toothpick flash of lances.</w:t>
      </w:r>
    </w:p>
    <w:p w14:paraId="6C31298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Up ahead, now! Everard saw men on horseback, Roman officers. They held the eagles aloft and shouted, but nobody could hear them above the din.</w:t>
      </w:r>
    </w:p>
    <w:p w14:paraId="3513233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 small group of legionaries came past and halted. Their leader hailed the Patrolmen: “Over here! We’ll give them a fight, by the belly of Venus!”</w:t>
      </w:r>
    </w:p>
    <w:p w14:paraId="3A3BDD7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shook his head and tried to go past. The Roman snarled and sprang at him. “Come here, you cowardly—” A stun beam cut off his words and he crashed into the muck. His men shuddered, someone screamed, and the party broke into flight.</w:t>
      </w:r>
    </w:p>
    <w:p w14:paraId="25ABCCD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lastRenderedPageBreak/>
        <w:t>The Carthaginians were very near, shield to shield and swords running red. Everard could see a scar livid on the cheek of one man, and the great hook nose of another. A hurled spear clanged off his helmet, he lowered his head and ran.</w:t>
      </w:r>
    </w:p>
    <w:p w14:paraId="4ADE06D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 combat loomed before him. He tried to go around, and tripped on a gashed corpse. A Roman stumbled over him in turn. Van Sarawak cursed and dragged him away. A sword furrowed the Venusian’s arm.</w:t>
      </w:r>
    </w:p>
    <w:p w14:paraId="42B8F21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Beyond, Scipio’s men were surrounded and battling without hope. Everard halted, sucking air into starved lungs, and looked into the thin rain. Armor gleamed wetly, Roman horsemen galloping in with mud up to their mounts’ noses—that must be the son, Scipio Africanus to be, hastening to his father. The hoofbeats were like thunder in the earth.</w:t>
      </w:r>
    </w:p>
    <w:p w14:paraId="4C2C5EF4"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“Over there!”</w:t>
      </w:r>
    </w:p>
    <w:p w14:paraId="5D43A77B"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Van Sarawak cried it out and pointed. Everard crouched where he was, rain dripping off his helmet and down his face. A small troop of Carthaginians was riding toward the battle around the eagles, and at their head were two men with the height and craggy features of Neldor. They were clad in the usual G.I. armor, but each of them held a slim-barreled gun.</w:t>
      </w:r>
    </w:p>
    <w:p w14:paraId="077D08A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“This way!” Everard spun on his heel and dashed toward them. The leather in his cuirass creaked as he ran.</w:t>
      </w:r>
    </w:p>
    <w:p w14:paraId="62C1C8E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They were close to the newcomers before they were seen. A Carthaginian face swung to them and called the warning. Everard saw how he grinned in his beard. One of the Neldorians scowled and aimed his blast-rifle.</w:t>
      </w:r>
    </w:p>
    <w:p w14:paraId="3F445441"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Everard went on his stomach, and the vicious blue-white beam sizzled where he had been. He snapped a shot and one of the African horses went over in a roar of metal. Van Sarawak stood his ground and fired steadily. Two, three, four—and there went a Neldorian, down in the mud!</w:t>
      </w:r>
    </w:p>
    <w:p w14:paraId="3B61066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Men hewed at each other around the Scipios. The Neldorians’ escort yelled with terror. They must have had the blasters demonstrated, but these invisible blows were something else. They bolted. The second of the bandits got his horse under control and turned to follow.</w:t>
      </w:r>
    </w:p>
    <w:p w14:paraId="143F4728"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“Take care of the one you potted,” gasped Everard. “Haul him off the battlefield—we’ll want to question—” He himself scrambled to his feet and made for a riderless horse. He was in the saddle and after the remaining Neldorian before he was fully aware of it.</w:t>
      </w:r>
    </w:p>
    <w:p w14:paraId="5A9983AD"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They fled through chaos. Everard urged speed from his mount, but was content to pursue. Once they’d got out of sight, a scooter could swoop down and make short work of his quarry.</w:t>
      </w:r>
    </w:p>
    <w:p w14:paraId="4E5D5BE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same thought must have occurred to the time rover. He reined in and took aim. Everard saw the blinding flash and felt his cheek sting with a near miss. He set his pistol to wide beam and rode in shooting.</w:t>
      </w:r>
    </w:p>
    <w:p w14:paraId="6E9AFDB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Another fire-bolt took his horse full in the breast. The animal toppled and Everard went out of the saddle. Trained reflexes softened the fall, he bounced dizzily to his feet and staggered toward his enemy. His stunner was gone, no time to look for it. Never mind, it could be salvaged later, if he lived. The widened beam had found its mark; it wasn’t strong enough to knock a man out, but the Neldorian had dropped his rifle and the horse stood swaying with closed eyes.</w:t>
      </w:r>
    </w:p>
    <w:p w14:paraId="4B041EA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Rain beat in Everard’s face. He slogged up to the mount. The Neldorian jumped to earth and drew a sword. Everard’s own blade rasped forth.</w:t>
      </w:r>
    </w:p>
    <w:p w14:paraId="781A0B3E"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“As you will,” he said in Latin. “One of us will not leave this field.”</w:t>
      </w:r>
    </w:p>
    <w:p w14:paraId="1A2E4A6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moon rose over mountains and turned the snow to a sudden wan glitter. Far in the north, a glacier threw back the light in broken shards, and a wolf howled. The Cro-Magnons chanted in their cave, it drifted faintly through to the veranda.</w:t>
      </w:r>
    </w:p>
    <w:p w14:paraId="7CE9151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Deirdre stood in darkness, looking out. Moonlight dappled her face and caught a gleam of tears. She started as Everard and van Sarawak came up behind her.</w:t>
      </w:r>
    </w:p>
    <w:p w14:paraId="14DA7AE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“Are you back so soon?” she asked. “You only came here and left me this morning.”</w:t>
      </w:r>
    </w:p>
    <w:p w14:paraId="1CAACE3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“It didn’t take long,” said van Sarawak. He had gotten a hypno in Attic Greek.</w:t>
      </w:r>
    </w:p>
    <w:p w14:paraId="5FB5A79C"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 hope . . .” She tried to smile. “I hope you have finished your task and can rest from your labors.”</w:t>
      </w:r>
    </w:p>
    <w:p w14:paraId="56EBFC23"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“Yes,” said Everard. “Yes, we finished it.”</w:t>
      </w:r>
    </w:p>
    <w:p w14:paraId="3634BD35"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They stood side by side for a while, looking out on a world of winter.</w:t>
      </w:r>
    </w:p>
    <w:p w14:paraId="204B62B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lastRenderedPageBreak/>
        <w:t>“Is it true what you said, that I can never go home?” asked Deirdre.</w:t>
      </w:r>
    </w:p>
    <w:p w14:paraId="0716AC6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“I’m afraid so. The spells—” Everard shrugged and swapped a glance with van Sarawak.</w:t>
      </w:r>
    </w:p>
    <w:p w14:paraId="0BE07516"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They had official permission to tell the girl as much as they wished and take her wherever they thought she could live best. Van Sarawak maintained that that would be Venus in his century, and Everard was too tired to argue.</w:t>
      </w:r>
    </w:p>
    <w:p w14:paraId="3CF8910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Deirdre drew a long breath. “So be it,” she said. “I’ll not waste a life weeping for it . . . but the Baal grant that they have it well, my people at home.”</w:t>
      </w:r>
    </w:p>
    <w:p w14:paraId="26E090B0"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“I’m sure they will,” said Everard.</w:t>
      </w:r>
    </w:p>
    <w:p w14:paraId="101B6CEF"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Suddenly he could do no more. He only wanted to sleep. Let van Sarawak say what had to be said, and reap whatever rewards there might be.</w:t>
      </w:r>
    </w:p>
    <w:p w14:paraId="072EBAC2"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He nodded at his companion. “I’m turning in,” he declared. “Carry on, Van.”</w:t>
      </w:r>
    </w:p>
    <w:p w14:paraId="26BF6537" w14:textId="77777777" w:rsidR="00E50715" w:rsidRPr="00237EF4" w:rsidRDefault="00E50715" w:rsidP="00237EF4">
      <w:pPr>
        <w:suppressAutoHyphens/>
        <w:spacing w:after="0" w:line="240" w:lineRule="auto"/>
        <w:ind w:firstLine="283"/>
        <w:jc w:val="both"/>
        <w:rPr>
          <w:rFonts w:ascii="Verdana" w:hAnsi="Verdana"/>
          <w:color w:val="000000"/>
          <w:sz w:val="20"/>
        </w:rPr>
      </w:pPr>
      <w:r w:rsidRPr="00237EF4">
        <w:rPr>
          <w:rFonts w:ascii="Verdana" w:hAnsi="Verdana"/>
          <w:color w:val="000000"/>
          <w:sz w:val="20"/>
        </w:rPr>
        <w:t>The Venusian took the girl’s arm. Everard went slowly back to his room.</w:t>
      </w:r>
    </w:p>
    <w:sectPr w:rsidR="00E50715" w:rsidRPr="00237EF4" w:rsidSect="00237EF4">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20FA1" w14:textId="77777777" w:rsidR="00D14EA3" w:rsidRDefault="00D14EA3" w:rsidP="00CF223D">
      <w:pPr>
        <w:spacing w:after="0" w:line="240" w:lineRule="auto"/>
      </w:pPr>
      <w:r>
        <w:separator/>
      </w:r>
    </w:p>
  </w:endnote>
  <w:endnote w:type="continuationSeparator" w:id="0">
    <w:p w14:paraId="0439C82D" w14:textId="77777777" w:rsidR="00D14EA3" w:rsidRDefault="00D14EA3" w:rsidP="00CF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3694" w14:textId="77777777" w:rsidR="00CF223D" w:rsidRDefault="00CF223D" w:rsidP="00237EF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91323CF" w14:textId="77777777" w:rsidR="00CF223D" w:rsidRDefault="00CF223D" w:rsidP="00CF22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27F5B" w14:textId="6BA5F622" w:rsidR="00CF223D" w:rsidRPr="00237EF4" w:rsidRDefault="00237EF4" w:rsidP="00237EF4">
    <w:pPr>
      <w:pStyle w:val="Footer"/>
      <w:ind w:right="360"/>
      <w:rPr>
        <w:rFonts w:ascii="Arial" w:hAnsi="Arial" w:cs="Arial"/>
        <w:color w:val="999999"/>
        <w:sz w:val="20"/>
        <w:lang w:val="ru-RU"/>
      </w:rPr>
    </w:pPr>
    <w:r w:rsidRPr="007D0216">
      <w:rPr>
        <w:rStyle w:val="PageNumber"/>
        <w:rFonts w:ascii="Arial" w:hAnsi="Arial" w:cs="Arial"/>
        <w:color w:val="999999"/>
        <w:sz w:val="20"/>
        <w:lang w:val="ru-RU"/>
      </w:rPr>
      <w:t xml:space="preserve">Библиотека «Артефакт» — </w:t>
    </w:r>
    <w:r w:rsidRPr="00237EF4">
      <w:rPr>
        <w:rStyle w:val="PageNumber"/>
        <w:rFonts w:ascii="Arial" w:hAnsi="Arial" w:cs="Arial"/>
        <w:color w:val="999999"/>
        <w:sz w:val="20"/>
      </w:rPr>
      <w:t>http</w:t>
    </w:r>
    <w:r w:rsidRPr="007D0216">
      <w:rPr>
        <w:rStyle w:val="PageNumber"/>
        <w:rFonts w:ascii="Arial" w:hAnsi="Arial" w:cs="Arial"/>
        <w:color w:val="999999"/>
        <w:sz w:val="20"/>
        <w:lang w:val="ru-RU"/>
      </w:rPr>
      <w:t>://</w:t>
    </w:r>
    <w:r w:rsidRPr="00237EF4">
      <w:rPr>
        <w:rStyle w:val="PageNumber"/>
        <w:rFonts w:ascii="Arial" w:hAnsi="Arial" w:cs="Arial"/>
        <w:color w:val="999999"/>
        <w:sz w:val="20"/>
      </w:rPr>
      <w:t>artefact</w:t>
    </w:r>
    <w:r w:rsidRPr="007D0216">
      <w:rPr>
        <w:rStyle w:val="PageNumber"/>
        <w:rFonts w:ascii="Arial" w:hAnsi="Arial" w:cs="Arial"/>
        <w:color w:val="999999"/>
        <w:sz w:val="20"/>
        <w:lang w:val="ru-RU"/>
      </w:rPr>
      <w:t>.</w:t>
    </w:r>
    <w:r w:rsidRPr="00237EF4">
      <w:rPr>
        <w:rStyle w:val="PageNumber"/>
        <w:rFonts w:ascii="Arial" w:hAnsi="Arial" w:cs="Arial"/>
        <w:color w:val="999999"/>
        <w:sz w:val="20"/>
      </w:rPr>
      <w:t>lib</w:t>
    </w:r>
    <w:r w:rsidRPr="007D0216">
      <w:rPr>
        <w:rStyle w:val="PageNumber"/>
        <w:rFonts w:ascii="Arial" w:hAnsi="Arial" w:cs="Arial"/>
        <w:color w:val="999999"/>
        <w:sz w:val="20"/>
        <w:lang w:val="ru-RU"/>
      </w:rPr>
      <w:t>.</w:t>
    </w:r>
    <w:r w:rsidRPr="00237EF4">
      <w:rPr>
        <w:rStyle w:val="PageNumber"/>
        <w:rFonts w:ascii="Arial" w:hAnsi="Arial" w:cs="Arial"/>
        <w:color w:val="999999"/>
        <w:sz w:val="20"/>
      </w:rPr>
      <w:t>ru</w:t>
    </w:r>
    <w:r w:rsidRPr="007D0216">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E4D1E" w14:textId="77777777" w:rsidR="00CF223D" w:rsidRDefault="00CF22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E17A6" w14:textId="77777777" w:rsidR="00D14EA3" w:rsidRDefault="00D14EA3" w:rsidP="00CF223D">
      <w:pPr>
        <w:spacing w:after="0" w:line="240" w:lineRule="auto"/>
      </w:pPr>
      <w:r>
        <w:separator/>
      </w:r>
    </w:p>
  </w:footnote>
  <w:footnote w:type="continuationSeparator" w:id="0">
    <w:p w14:paraId="030AE415" w14:textId="77777777" w:rsidR="00D14EA3" w:rsidRDefault="00D14EA3" w:rsidP="00CF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CD68A" w14:textId="77777777" w:rsidR="00CF223D" w:rsidRDefault="00CF22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44A9" w14:textId="0A19C1D0" w:rsidR="00CF223D" w:rsidRPr="00237EF4" w:rsidRDefault="00237EF4" w:rsidP="00237EF4">
    <w:pPr>
      <w:pStyle w:val="Header"/>
      <w:rPr>
        <w:rFonts w:ascii="Arial" w:hAnsi="Arial" w:cs="Arial"/>
        <w:color w:val="999999"/>
        <w:sz w:val="20"/>
        <w:lang w:val="ru-RU"/>
      </w:rPr>
    </w:pPr>
    <w:r w:rsidRPr="00237EF4">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0C48" w14:textId="77777777" w:rsidR="00CF223D" w:rsidRDefault="00CF22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44ED7"/>
    <w:rsid w:val="0015074B"/>
    <w:rsid w:val="00237EF4"/>
    <w:rsid w:val="0029639D"/>
    <w:rsid w:val="00326F90"/>
    <w:rsid w:val="007D0216"/>
    <w:rsid w:val="00855A93"/>
    <w:rsid w:val="00A20BA3"/>
    <w:rsid w:val="00AA1D8D"/>
    <w:rsid w:val="00B47730"/>
    <w:rsid w:val="00CB0664"/>
    <w:rsid w:val="00CF223D"/>
    <w:rsid w:val="00D14EA3"/>
    <w:rsid w:val="00E5071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8BBEE8"/>
  <w14:defaultImageDpi w14:val="330"/>
  <w15:docId w15:val="{10085DC5-665F-4388-8208-AFE03B4E6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E50715"/>
    <w:pPr>
      <w:spacing w:after="0" w:line="372" w:lineRule="atLeast"/>
      <w:ind w:firstLineChars="100" w:firstLine="100"/>
      <w:jc w:val="both"/>
    </w:pPr>
    <w:rPr>
      <w:rFonts w:ascii="Constantia" w:eastAsia="Constantia" w:hAnsi="Constantia" w:cs="Times New Roman"/>
      <w:i/>
      <w:iCs/>
      <w:color w:val="000000"/>
      <w:sz w:val="23"/>
      <w:szCs w:val="23"/>
      <w:lang w:val="en" w:eastAsia="en"/>
    </w:rPr>
  </w:style>
  <w:style w:type="paragraph" w:customStyle="1" w:styleId="Para02">
    <w:name w:val="Para 02"/>
    <w:basedOn w:val="Normal"/>
    <w:qFormat/>
    <w:rsid w:val="00E50715"/>
    <w:pPr>
      <w:spacing w:after="0" w:line="372" w:lineRule="atLeast"/>
      <w:jc w:val="both"/>
    </w:pPr>
    <w:rPr>
      <w:rFonts w:ascii="Constantia" w:eastAsia="Constantia" w:hAnsi="Constantia" w:cs="Constantia"/>
      <w:color w:val="000000"/>
      <w:sz w:val="23"/>
      <w:szCs w:val="23"/>
      <w:lang w:val="en" w:eastAsia="en"/>
    </w:rPr>
  </w:style>
  <w:style w:type="paragraph" w:customStyle="1" w:styleId="Para03">
    <w:name w:val="Para 03"/>
    <w:basedOn w:val="Normal"/>
    <w:qFormat/>
    <w:rsid w:val="00E50715"/>
    <w:pPr>
      <w:spacing w:beforeLines="235" w:after="0" w:line="372" w:lineRule="atLeast"/>
      <w:ind w:firstLineChars="100" w:firstLine="100"/>
      <w:jc w:val="both"/>
    </w:pPr>
    <w:rPr>
      <w:rFonts w:ascii="Constantia" w:eastAsia="Constantia" w:hAnsi="Constantia" w:cs="Constantia"/>
      <w:color w:val="000000"/>
      <w:sz w:val="23"/>
      <w:szCs w:val="23"/>
      <w:lang w:val="en" w:eastAsia="en"/>
    </w:rPr>
  </w:style>
  <w:style w:type="paragraph" w:customStyle="1" w:styleId="Para20">
    <w:name w:val="Para 20"/>
    <w:basedOn w:val="Normal"/>
    <w:qFormat/>
    <w:rsid w:val="00E50715"/>
    <w:pPr>
      <w:spacing w:afterLines="300" w:after="0" w:line="372" w:lineRule="atLeast"/>
    </w:pPr>
    <w:rPr>
      <w:rFonts w:ascii="Constantia" w:eastAsia="Constantia" w:hAnsi="Constantia" w:cs="Times New Roman"/>
      <w:i/>
      <w:iCs/>
      <w:color w:val="000000"/>
      <w:sz w:val="23"/>
      <w:szCs w:val="23"/>
      <w:lang w:val="en" w:eastAsia="en"/>
    </w:rPr>
  </w:style>
  <w:style w:type="paragraph" w:customStyle="1" w:styleId="Para21">
    <w:name w:val="Para 21"/>
    <w:basedOn w:val="Normal"/>
    <w:qFormat/>
    <w:rsid w:val="00E50715"/>
    <w:pPr>
      <w:spacing w:after="0" w:line="372" w:lineRule="atLeast"/>
    </w:pPr>
    <w:rPr>
      <w:rFonts w:ascii="Constantia" w:eastAsia="Constantia" w:hAnsi="Constantia" w:cs="Times New Roman"/>
      <w:i/>
      <w:iCs/>
      <w:color w:val="000000"/>
      <w:sz w:val="23"/>
      <w:szCs w:val="23"/>
      <w:lang w:val="en" w:eastAsia="en"/>
    </w:rPr>
  </w:style>
  <w:style w:type="paragraph" w:customStyle="1" w:styleId="Para52">
    <w:name w:val="Para 52"/>
    <w:basedOn w:val="Normal"/>
    <w:qFormat/>
    <w:rsid w:val="00E50715"/>
    <w:pPr>
      <w:spacing w:after="0" w:line="372" w:lineRule="atLeast"/>
      <w:jc w:val="center"/>
    </w:pPr>
    <w:rPr>
      <w:rFonts w:ascii="Constantia" w:eastAsia="Constantia" w:hAnsi="Constantia" w:cs="Times New Roman"/>
      <w:i/>
      <w:iCs/>
      <w:color w:val="000000"/>
      <w:sz w:val="23"/>
      <w:szCs w:val="23"/>
      <w:lang w:val="en" w:eastAsia="en"/>
    </w:rPr>
  </w:style>
  <w:style w:type="character" w:customStyle="1" w:styleId="0Text">
    <w:name w:val="0 Text"/>
    <w:rsid w:val="00E50715"/>
    <w:rPr>
      <w:i/>
      <w:iCs/>
    </w:rPr>
  </w:style>
  <w:style w:type="character" w:customStyle="1" w:styleId="1Text">
    <w:name w:val="1 Text"/>
    <w:rsid w:val="00E50715"/>
    <w:rPr>
      <w:sz w:val="20"/>
      <w:szCs w:val="20"/>
    </w:rPr>
  </w:style>
  <w:style w:type="character" w:customStyle="1" w:styleId="2Text">
    <w:name w:val="2 Text"/>
    <w:rsid w:val="00E50715"/>
    <w:rPr>
      <w:sz w:val="18"/>
      <w:szCs w:val="18"/>
    </w:rPr>
  </w:style>
  <w:style w:type="character" w:customStyle="1" w:styleId="5Text">
    <w:name w:val="5 Text"/>
    <w:rsid w:val="00E50715"/>
    <w:rPr>
      <w:rFonts w:ascii="Cambria" w:eastAsia="Cambria" w:hAnsi="Cambria" w:cs="Cambria"/>
      <w:sz w:val="31"/>
      <w:szCs w:val="31"/>
    </w:rPr>
  </w:style>
  <w:style w:type="character" w:customStyle="1" w:styleId="6Text">
    <w:name w:val="6 Text"/>
    <w:rsid w:val="00E50715"/>
    <w:rPr>
      <w:rFonts w:ascii="Cambria" w:eastAsia="Cambria" w:hAnsi="Cambria" w:cs="Cambria"/>
      <w:i/>
      <w:iCs/>
      <w:sz w:val="31"/>
      <w:szCs w:val="31"/>
    </w:rPr>
  </w:style>
  <w:style w:type="character" w:customStyle="1" w:styleId="7Text">
    <w:name w:val="7 Text"/>
    <w:rsid w:val="00E50715"/>
    <w:rPr>
      <w:i/>
      <w:iCs/>
      <w:sz w:val="18"/>
      <w:szCs w:val="18"/>
    </w:rPr>
  </w:style>
  <w:style w:type="character" w:styleId="PageNumber">
    <w:name w:val="page number"/>
    <w:basedOn w:val="DefaultParagraphFont"/>
    <w:uiPriority w:val="99"/>
    <w:semiHidden/>
    <w:unhideWhenUsed/>
    <w:rsid w:val="00CF22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4277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12234</Words>
  <Characters>69736</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81807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Delenda Est</dc:title>
  <dc:subject/>
  <dc:creator>Poul Anderson</dc:creator>
  <cp:keywords/>
  <dc:description/>
  <cp:lastModifiedBy>Andrey Piskunov</cp:lastModifiedBy>
  <cp:revision>8</cp:revision>
  <dcterms:created xsi:type="dcterms:W3CDTF">2013-12-23T23:15:00Z</dcterms:created>
  <dcterms:modified xsi:type="dcterms:W3CDTF">2026-02-04T03:14:00Z</dcterms:modified>
  <cp:category/>
</cp:coreProperties>
</file>